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620B8C48" w14:textId="77777777" w:rsidR="008469AA" w:rsidRDefault="00000000">
      <w:pPr>
        <w:pStyle w:val="Heading2"/>
        <w:rPr>
          <w:rFonts w:hint="eastAsia"/>
        </w:rPr>
      </w:pPr>
      <w:r>
        <w:t>13. Exit Ticket</w:t>
      </w:r>
    </w:p>
    <w:p>
      <w:r>
        <w:rPr>
          <w:b/>
          <w:bCs/>
        </w:rPr>
        <w:t>Name:</w:t>
      </w:r>
      <w:r>
        <w:t xml:space="preserve"> ______________________________   </w:t>
      </w:r>
      <w:r>
        <w:rPr>
          <w:b/>
          <w:bCs/>
        </w:rPr>
        <w:t>Class:</w:t>
      </w:r>
      <w:r>
        <w:t xml:space="preserve"> ______________   </w:t>
      </w:r>
      <w:r>
        <w:rPr>
          <w:b/>
          <w:bCs/>
        </w:rPr>
        <w:t>Date:</w:t>
      </w:r>
      <w:r>
        <w:t xml:space="preserve"> ______________</w:t>
      </w:r>
    </w:p>
    <w:p w14:paraId="70117F18" w14:textId="77777777" w:rsidR="008469AA" w:rsidRDefault="00000000">
      <w:pPr>
        <w:pStyle w:val="Compact"/>
        <w:keepNext/>
        <w:numPr>
          <w:ilvl w:val="0"/>
          <w:numId w:val="246"/>
        </w:numPr>
      </w:pPr>
      <w:r>
        <w:t>Scale 1 cm = 4 km; map distance 6 cm. Find the real distance.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6A45ACDC" w14:textId="77777777" w:rsidR="008469AA" w:rsidRDefault="00000000">
      <w:pPr>
        <w:pStyle w:val="Compact"/>
        <w:keepNext/>
        <w:numPr>
          <w:ilvl w:val="0"/>
          <w:numId w:val="246"/>
        </w:numPr>
      </w:pPr>
      <w:r>
        <w:t>Scale 1 cm = 4 m; real length 28 m. Find the drawing length.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0E055867" w14:textId="77777777" w:rsidR="008469AA" w:rsidRDefault="00000000">
      <w:pPr>
        <w:pStyle w:val="Compact"/>
        <w:keepNext/>
        <w:numPr>
          <w:ilvl w:val="0"/>
          <w:numId w:val="246"/>
        </w:numPr>
      </w:pPr>
      <w:r>
        <w:t>Rectangles are 3 by 5 and 6 by 10. Are they similar?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7E1D3125" w14:textId="3899095D" w:rsidR="008469AA" w:rsidRDefault="00CA112B">
      <w:pPr>
        <w:pStyle w:val="Compact"/>
        <w:keepNext/>
        <w:numPr>
          <w:ilvl w:val="0"/>
          <w:numId w:val="246"/>
        </w:numPr>
      </w:pPr>
      <w:r>
        <w:t>A photo is 6 cm wide and 9 cm high, enlarged to a width of 15 cm. Find the new height.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40F34E74" w14:textId="77777777" w:rsidR="008469AA" w:rsidRDefault="00000000">
      <w:pPr>
        <w:pStyle w:val="Compact"/>
        <w:keepNext/>
        <w:numPr>
          <w:ilvl w:val="0"/>
          <w:numId w:val="246"/>
        </w:numPr>
      </w:pPr>
      <w:r>
        <w:t>State the scale-direction routine.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sectPr w:rsidR="008469A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864" w:right="864" w:bottom="864" w:left="864" w:header="576" w:footer="576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5B8BAE6" w14:textId="77777777" w:rsidR="00D97857" w:rsidRDefault="00D97857">
      <w:pPr>
        <w:spacing w:after="0" w:line="240" w:lineRule="auto"/>
      </w:pPr>
      <w:r>
        <w:separator/>
      </w:r>
    </w:p>
  </w:endnote>
  <w:endnote w:type="continuationSeparator" w:id="0">
    <w:p w14:paraId="45E5346B" w14:textId="77777777" w:rsidR="00D97857" w:rsidRDefault="00D97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1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309020205020404"/>
    <w:charset w:val="01"/>
    <w:family w:val="roman"/>
    <w:pitch w:val="variable"/>
  </w:font>
  <w:font w:name="Liberation Sans">
    <w:altName w:val="Arial"/>
    <w:panose1 w:val="020B0604020202020204"/>
    <w:charset w:val="01"/>
    <w:family w:val="swiss"/>
    <w:pitch w:val="variable"/>
  </w:font>
  <w:font w:name="Noto Sans CJK SC">
    <w:panose1 w:val="020B0604020202020204"/>
    <w:charset w:val="00"/>
    <w:family w:val="roman"/>
    <w:notTrueType/>
    <w:pitch w:val="default"/>
  </w:font>
  <w:font w:name="Lohit Devanagari">
    <w:panose1 w:val="020B0604020202020204"/>
    <w:charset w:val="00"/>
    <w:family w:val="roman"/>
    <w:notTrueType/>
    <w:pitch w:val="default"/>
  </w:font>
  <w:font w:name="Cambria Math">
    <w:panose1 w:val="02040503050406030204"/>
    <w:charset w:val="01"/>
    <w:family w:val="roman"/>
    <w:pitch w:val="variable"/>
    <w:sig w:usb0="E00002FF" w:usb1="42002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2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3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3C81780" w14:textId="77777777" w:rsidR="00D97857" w:rsidRDefault="00D97857">
      <w:pPr>
        <w:spacing w:after="0" w:line="240" w:lineRule="auto"/>
      </w:pPr>
      <w:r>
        <w:separator/>
      </w:r>
    </w:p>
  </w:footnote>
  <w:footnote w:type="continuationSeparator" w:id="0">
    <w:p w14:paraId="0CF14119" w14:textId="77777777" w:rsidR="00D97857" w:rsidRDefault="00D978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2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3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2BF179C"/>
    <w:multiLevelType w:val="multilevel"/>
    <w:tmpl w:val="ED70992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" w15:restartNumberingAfterBreak="0">
    <w:nsid w:val="039A4804"/>
    <w:multiLevelType w:val="multilevel"/>
    <w:tmpl w:val="E88CCB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" w15:restartNumberingAfterBreak="0">
    <w:nsid w:val="05D73ABF"/>
    <w:multiLevelType w:val="multilevel"/>
    <w:tmpl w:val="C024AB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" w15:restartNumberingAfterBreak="0">
    <w:nsid w:val="08886751"/>
    <w:multiLevelType w:val="multilevel"/>
    <w:tmpl w:val="915CE8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" w15:restartNumberingAfterBreak="0">
    <w:nsid w:val="096358E9"/>
    <w:multiLevelType w:val="multilevel"/>
    <w:tmpl w:val="601A1AB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" w15:restartNumberingAfterBreak="0">
    <w:nsid w:val="09BE01AD"/>
    <w:multiLevelType w:val="multilevel"/>
    <w:tmpl w:val="D8EA2AB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" w15:restartNumberingAfterBreak="0">
    <w:nsid w:val="0B754146"/>
    <w:multiLevelType w:val="multilevel"/>
    <w:tmpl w:val="93BAB3C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" w15:restartNumberingAfterBreak="0">
    <w:nsid w:val="0DA356E4"/>
    <w:multiLevelType w:val="multilevel"/>
    <w:tmpl w:val="4C9C5F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" w15:restartNumberingAfterBreak="0">
    <w:nsid w:val="0ED93FB0"/>
    <w:multiLevelType w:val="multilevel"/>
    <w:tmpl w:val="1C60F0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9" w15:restartNumberingAfterBreak="0">
    <w:nsid w:val="0F316E81"/>
    <w:multiLevelType w:val="multilevel"/>
    <w:tmpl w:val="42F4023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0" w15:restartNumberingAfterBreak="0">
    <w:nsid w:val="134A3C44"/>
    <w:multiLevelType w:val="multilevel"/>
    <w:tmpl w:val="9274160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1" w15:restartNumberingAfterBreak="0">
    <w:nsid w:val="16562877"/>
    <w:multiLevelType w:val="multilevel"/>
    <w:tmpl w:val="2A7EA6F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2" w15:restartNumberingAfterBreak="0">
    <w:nsid w:val="1BEC7050"/>
    <w:multiLevelType w:val="multilevel"/>
    <w:tmpl w:val="FBB860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3" w15:restartNumberingAfterBreak="0">
    <w:nsid w:val="1D47661F"/>
    <w:multiLevelType w:val="multilevel"/>
    <w:tmpl w:val="14E885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4" w15:restartNumberingAfterBreak="0">
    <w:nsid w:val="1D9F0151"/>
    <w:multiLevelType w:val="multilevel"/>
    <w:tmpl w:val="5988252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5" w15:restartNumberingAfterBreak="0">
    <w:nsid w:val="20562838"/>
    <w:multiLevelType w:val="multilevel"/>
    <w:tmpl w:val="2F82F4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6" w15:restartNumberingAfterBreak="0">
    <w:nsid w:val="20B733EA"/>
    <w:multiLevelType w:val="multilevel"/>
    <w:tmpl w:val="8B0A9B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7" w15:restartNumberingAfterBreak="0">
    <w:nsid w:val="210B683E"/>
    <w:multiLevelType w:val="multilevel"/>
    <w:tmpl w:val="E07C71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8" w15:restartNumberingAfterBreak="0">
    <w:nsid w:val="217E0A82"/>
    <w:multiLevelType w:val="multilevel"/>
    <w:tmpl w:val="A74A33D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9" w15:restartNumberingAfterBreak="0">
    <w:nsid w:val="222C2D75"/>
    <w:multiLevelType w:val="multilevel"/>
    <w:tmpl w:val="4BFC8DF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0" w15:restartNumberingAfterBreak="0">
    <w:nsid w:val="239670DC"/>
    <w:multiLevelType w:val="multilevel"/>
    <w:tmpl w:val="1436BE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1" w15:restartNumberingAfterBreak="0">
    <w:nsid w:val="263F7ED7"/>
    <w:multiLevelType w:val="multilevel"/>
    <w:tmpl w:val="A2C607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2" w15:restartNumberingAfterBreak="0">
    <w:nsid w:val="276E72E2"/>
    <w:multiLevelType w:val="multilevel"/>
    <w:tmpl w:val="14CE79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3" w15:restartNumberingAfterBreak="0">
    <w:nsid w:val="2A2B64C8"/>
    <w:multiLevelType w:val="multilevel"/>
    <w:tmpl w:val="4C9EE24A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4" w15:restartNumberingAfterBreak="0">
    <w:nsid w:val="2B325D0E"/>
    <w:multiLevelType w:val="multilevel"/>
    <w:tmpl w:val="782EE6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5" w15:restartNumberingAfterBreak="0">
    <w:nsid w:val="2C0A3B6F"/>
    <w:multiLevelType w:val="multilevel"/>
    <w:tmpl w:val="8AC413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6" w15:restartNumberingAfterBreak="0">
    <w:nsid w:val="2E1B0F6E"/>
    <w:multiLevelType w:val="multilevel"/>
    <w:tmpl w:val="22A6B7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7" w15:restartNumberingAfterBreak="0">
    <w:nsid w:val="30E87BE0"/>
    <w:multiLevelType w:val="multilevel"/>
    <w:tmpl w:val="4B3EDC6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28" w15:restartNumberingAfterBreak="0">
    <w:nsid w:val="341E10F4"/>
    <w:multiLevelType w:val="multilevel"/>
    <w:tmpl w:val="4DDC532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9" w15:restartNumberingAfterBreak="0">
    <w:nsid w:val="34265FEE"/>
    <w:multiLevelType w:val="multilevel"/>
    <w:tmpl w:val="DEF02ACA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0" w15:restartNumberingAfterBreak="0">
    <w:nsid w:val="357D3204"/>
    <w:multiLevelType w:val="multilevel"/>
    <w:tmpl w:val="10BC5BB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1" w15:restartNumberingAfterBreak="0">
    <w:nsid w:val="35820C69"/>
    <w:multiLevelType w:val="multilevel"/>
    <w:tmpl w:val="77AC667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2" w15:restartNumberingAfterBreak="0">
    <w:nsid w:val="36EA75F1"/>
    <w:multiLevelType w:val="multilevel"/>
    <w:tmpl w:val="F956F8E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3" w15:restartNumberingAfterBreak="0">
    <w:nsid w:val="3B59016C"/>
    <w:multiLevelType w:val="multilevel"/>
    <w:tmpl w:val="9AE4AD44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4" w15:restartNumberingAfterBreak="0">
    <w:nsid w:val="3BB00402"/>
    <w:multiLevelType w:val="multilevel"/>
    <w:tmpl w:val="01EC1DB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5" w15:restartNumberingAfterBreak="0">
    <w:nsid w:val="3DD43B84"/>
    <w:multiLevelType w:val="multilevel"/>
    <w:tmpl w:val="0356690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6" w15:restartNumberingAfterBreak="0">
    <w:nsid w:val="3DF4056F"/>
    <w:multiLevelType w:val="multilevel"/>
    <w:tmpl w:val="4DC85134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7" w15:restartNumberingAfterBreak="0">
    <w:nsid w:val="3F887E2C"/>
    <w:multiLevelType w:val="multilevel"/>
    <w:tmpl w:val="451CD8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8" w15:restartNumberingAfterBreak="0">
    <w:nsid w:val="44F64B5B"/>
    <w:multiLevelType w:val="multilevel"/>
    <w:tmpl w:val="4CDAC0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9" w15:restartNumberingAfterBreak="0">
    <w:nsid w:val="467D6BA0"/>
    <w:multiLevelType w:val="multilevel"/>
    <w:tmpl w:val="37901246"/>
    <w:lvl w:ilvl="0">
      <w:start w:val="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0" w15:restartNumberingAfterBreak="0">
    <w:nsid w:val="480E7652"/>
    <w:multiLevelType w:val="multilevel"/>
    <w:tmpl w:val="104A61E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1" w15:restartNumberingAfterBreak="0">
    <w:nsid w:val="4ACF1CF6"/>
    <w:multiLevelType w:val="multilevel"/>
    <w:tmpl w:val="885E1A1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2" w15:restartNumberingAfterBreak="0">
    <w:nsid w:val="4C4403E5"/>
    <w:multiLevelType w:val="multilevel"/>
    <w:tmpl w:val="53A8D1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3" w15:restartNumberingAfterBreak="0">
    <w:nsid w:val="4C842B83"/>
    <w:multiLevelType w:val="multilevel"/>
    <w:tmpl w:val="1510776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4" w15:restartNumberingAfterBreak="0">
    <w:nsid w:val="4CF35C6E"/>
    <w:multiLevelType w:val="multilevel"/>
    <w:tmpl w:val="70A04C0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5" w15:restartNumberingAfterBreak="0">
    <w:nsid w:val="4D545EB4"/>
    <w:multiLevelType w:val="multilevel"/>
    <w:tmpl w:val="C23628A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6" w15:restartNumberingAfterBreak="0">
    <w:nsid w:val="4D894F3C"/>
    <w:multiLevelType w:val="multilevel"/>
    <w:tmpl w:val="10FABC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7" w15:restartNumberingAfterBreak="0">
    <w:nsid w:val="4EBF34A8"/>
    <w:multiLevelType w:val="multilevel"/>
    <w:tmpl w:val="89363F4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8" w15:restartNumberingAfterBreak="0">
    <w:nsid w:val="4F57757D"/>
    <w:multiLevelType w:val="multilevel"/>
    <w:tmpl w:val="2E8E856C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9" w15:restartNumberingAfterBreak="0">
    <w:nsid w:val="51015769"/>
    <w:multiLevelType w:val="multilevel"/>
    <w:tmpl w:val="2E168F18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0" w15:restartNumberingAfterBreak="0">
    <w:nsid w:val="57FF08B9"/>
    <w:multiLevelType w:val="multilevel"/>
    <w:tmpl w:val="8446FE3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1" w15:restartNumberingAfterBreak="0">
    <w:nsid w:val="5B087E2B"/>
    <w:multiLevelType w:val="multilevel"/>
    <w:tmpl w:val="1C4E44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2" w15:restartNumberingAfterBreak="0">
    <w:nsid w:val="5BDF50CF"/>
    <w:multiLevelType w:val="multilevel"/>
    <w:tmpl w:val="CB7602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3" w15:restartNumberingAfterBreak="0">
    <w:nsid w:val="5DEC5FF8"/>
    <w:multiLevelType w:val="multilevel"/>
    <w:tmpl w:val="F95CEB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4" w15:restartNumberingAfterBreak="0">
    <w:nsid w:val="62371905"/>
    <w:multiLevelType w:val="multilevel"/>
    <w:tmpl w:val="010A473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5" w15:restartNumberingAfterBreak="0">
    <w:nsid w:val="62F75D5D"/>
    <w:multiLevelType w:val="multilevel"/>
    <w:tmpl w:val="F786954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6" w15:restartNumberingAfterBreak="0">
    <w:nsid w:val="63D12832"/>
    <w:multiLevelType w:val="multilevel"/>
    <w:tmpl w:val="9A02CA0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7" w15:restartNumberingAfterBreak="0">
    <w:nsid w:val="65890A60"/>
    <w:multiLevelType w:val="multilevel"/>
    <w:tmpl w:val="564E79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8" w15:restartNumberingAfterBreak="0">
    <w:nsid w:val="665462E4"/>
    <w:multiLevelType w:val="multilevel"/>
    <w:tmpl w:val="2A5A1494"/>
    <w:lvl w:ilvl="0">
      <w:start w:val="9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9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9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9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9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9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9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9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9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9" w15:restartNumberingAfterBreak="0">
    <w:nsid w:val="67D5188C"/>
    <w:multiLevelType w:val="multilevel"/>
    <w:tmpl w:val="D63C7C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0" w15:restartNumberingAfterBreak="0">
    <w:nsid w:val="67EA5440"/>
    <w:multiLevelType w:val="multilevel"/>
    <w:tmpl w:val="AB463AF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1" w15:restartNumberingAfterBreak="0">
    <w:nsid w:val="6B526DF6"/>
    <w:multiLevelType w:val="multilevel"/>
    <w:tmpl w:val="AE3259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2" w15:restartNumberingAfterBreak="0">
    <w:nsid w:val="6D3F5D7C"/>
    <w:multiLevelType w:val="multilevel"/>
    <w:tmpl w:val="66680918"/>
    <w:lvl w:ilvl="0">
      <w:start w:val="1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3" w15:restartNumberingAfterBreak="0">
    <w:nsid w:val="6D4B2E91"/>
    <w:multiLevelType w:val="multilevel"/>
    <w:tmpl w:val="4E9C0A6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4" w15:restartNumberingAfterBreak="0">
    <w:nsid w:val="6E337880"/>
    <w:multiLevelType w:val="multilevel"/>
    <w:tmpl w:val="573047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5" w15:restartNumberingAfterBreak="0">
    <w:nsid w:val="73611A45"/>
    <w:multiLevelType w:val="multilevel"/>
    <w:tmpl w:val="ED0447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6" w15:restartNumberingAfterBreak="0">
    <w:nsid w:val="73A71D6B"/>
    <w:multiLevelType w:val="multilevel"/>
    <w:tmpl w:val="B584FA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7" w15:restartNumberingAfterBreak="0">
    <w:nsid w:val="740412B1"/>
    <w:multiLevelType w:val="multilevel"/>
    <w:tmpl w:val="A63CD9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8" w15:restartNumberingAfterBreak="0">
    <w:nsid w:val="748D1132"/>
    <w:multiLevelType w:val="multilevel"/>
    <w:tmpl w:val="9A589FC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9" w15:restartNumberingAfterBreak="0">
    <w:nsid w:val="748E4E6B"/>
    <w:multiLevelType w:val="multilevel"/>
    <w:tmpl w:val="24B24366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0" w15:restartNumberingAfterBreak="0">
    <w:nsid w:val="74CD3611"/>
    <w:multiLevelType w:val="multilevel"/>
    <w:tmpl w:val="CBDAEB8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1" w15:restartNumberingAfterBreak="0">
    <w:nsid w:val="76060B35"/>
    <w:multiLevelType w:val="multilevel"/>
    <w:tmpl w:val="44865AD0"/>
    <w:lvl w:ilvl="0">
      <w:start w:val="10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0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0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0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0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0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0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0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0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2" w15:restartNumberingAfterBreak="0">
    <w:nsid w:val="769D2C0B"/>
    <w:multiLevelType w:val="multilevel"/>
    <w:tmpl w:val="AE9077E4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3" w15:restartNumberingAfterBreak="0">
    <w:nsid w:val="77EF5F17"/>
    <w:multiLevelType w:val="multilevel"/>
    <w:tmpl w:val="8F24BAE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4" w15:restartNumberingAfterBreak="0">
    <w:nsid w:val="780B091E"/>
    <w:multiLevelType w:val="multilevel"/>
    <w:tmpl w:val="F2EC132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5" w15:restartNumberingAfterBreak="0">
    <w:nsid w:val="7A1A1D2A"/>
    <w:multiLevelType w:val="multilevel"/>
    <w:tmpl w:val="0BB680D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6" w15:restartNumberingAfterBreak="0">
    <w:nsid w:val="7AD20FD6"/>
    <w:multiLevelType w:val="multilevel"/>
    <w:tmpl w:val="4AC607C8"/>
    <w:lvl w:ilvl="0">
      <w:start w:val="5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5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5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5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5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5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5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5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5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7" w15:restartNumberingAfterBreak="0">
    <w:nsid w:val="7BCF03D4"/>
    <w:multiLevelType w:val="multilevel"/>
    <w:tmpl w:val="F8462A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8" w15:restartNumberingAfterBreak="0">
    <w:nsid w:val="7CC72E71"/>
    <w:multiLevelType w:val="multilevel"/>
    <w:tmpl w:val="E8AA6F7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9" w15:restartNumberingAfterBreak="0">
    <w:nsid w:val="7D753629"/>
    <w:multiLevelType w:val="multilevel"/>
    <w:tmpl w:val="281871E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80" w15:restartNumberingAfterBreak="0">
    <w:nsid w:val="7EFA15D9"/>
    <w:multiLevelType w:val="multilevel"/>
    <w:tmpl w:val="BA26C7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1" w15:restartNumberingAfterBreak="0">
    <w:nsid w:val="7FC5747B"/>
    <w:multiLevelType w:val="multilevel"/>
    <w:tmpl w:val="BA225D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num w:numId="1" w16cid:durableId="120076268">
    <w:abstractNumId w:val="4"/>
  </w:num>
  <w:num w:numId="2" w16cid:durableId="1009647882">
    <w:abstractNumId w:val="78"/>
  </w:num>
  <w:num w:numId="3" w16cid:durableId="52194225">
    <w:abstractNumId w:val="18"/>
  </w:num>
  <w:num w:numId="4" w16cid:durableId="1960524333">
    <w:abstractNumId w:val="68"/>
  </w:num>
  <w:num w:numId="5" w16cid:durableId="288708188">
    <w:abstractNumId w:val="9"/>
  </w:num>
  <w:num w:numId="6" w16cid:durableId="1203133672">
    <w:abstractNumId w:val="74"/>
  </w:num>
  <w:num w:numId="7" w16cid:durableId="144015312">
    <w:abstractNumId w:val="0"/>
  </w:num>
  <w:num w:numId="8" w16cid:durableId="2037582477">
    <w:abstractNumId w:val="10"/>
  </w:num>
  <w:num w:numId="9" w16cid:durableId="1677612053">
    <w:abstractNumId w:val="60"/>
  </w:num>
  <w:num w:numId="10" w16cid:durableId="191770468">
    <w:abstractNumId w:val="79"/>
  </w:num>
  <w:num w:numId="11" w16cid:durableId="2016758157">
    <w:abstractNumId w:val="73"/>
  </w:num>
  <w:num w:numId="12" w16cid:durableId="26830941">
    <w:abstractNumId w:val="44"/>
  </w:num>
  <w:num w:numId="13" w16cid:durableId="75904041">
    <w:abstractNumId w:val="32"/>
  </w:num>
  <w:num w:numId="14" w16cid:durableId="1445881558">
    <w:abstractNumId w:val="27"/>
  </w:num>
  <w:num w:numId="15" w16cid:durableId="1257517059">
    <w:abstractNumId w:val="50"/>
  </w:num>
  <w:num w:numId="16" w16cid:durableId="707071874">
    <w:abstractNumId w:val="14"/>
  </w:num>
  <w:num w:numId="17" w16cid:durableId="134613822">
    <w:abstractNumId w:val="34"/>
  </w:num>
  <w:num w:numId="18" w16cid:durableId="1577933924">
    <w:abstractNumId w:val="53"/>
  </w:num>
  <w:num w:numId="19" w16cid:durableId="21172436">
    <w:abstractNumId w:val="41"/>
  </w:num>
  <w:num w:numId="20" w16cid:durableId="645819534">
    <w:abstractNumId w:val="46"/>
  </w:num>
  <w:num w:numId="21" w16cid:durableId="984969030">
    <w:abstractNumId w:val="54"/>
  </w:num>
  <w:num w:numId="22" w16cid:durableId="677268191">
    <w:abstractNumId w:val="35"/>
  </w:num>
  <w:num w:numId="23" w16cid:durableId="1508059946">
    <w:abstractNumId w:val="70"/>
  </w:num>
  <w:num w:numId="24" w16cid:durableId="1468204538">
    <w:abstractNumId w:val="56"/>
  </w:num>
  <w:num w:numId="25" w16cid:durableId="1975868556">
    <w:abstractNumId w:val="40"/>
  </w:num>
  <w:num w:numId="26" w16cid:durableId="785660752">
    <w:abstractNumId w:val="30"/>
  </w:num>
  <w:num w:numId="27" w16cid:durableId="638264738">
    <w:abstractNumId w:val="5"/>
  </w:num>
  <w:num w:numId="28" w16cid:durableId="1778021475">
    <w:abstractNumId w:val="55"/>
  </w:num>
  <w:num w:numId="29" w16cid:durableId="1018235282">
    <w:abstractNumId w:val="6"/>
  </w:num>
  <w:num w:numId="30" w16cid:durableId="786894119">
    <w:abstractNumId w:val="38"/>
  </w:num>
  <w:num w:numId="31" w16cid:durableId="145712305">
    <w:abstractNumId w:val="12"/>
  </w:num>
  <w:num w:numId="32" w16cid:durableId="1579629373">
    <w:abstractNumId w:val="47"/>
  </w:num>
  <w:num w:numId="33" w16cid:durableId="1574124039">
    <w:abstractNumId w:val="81"/>
    <w:lvlOverride w:ilvl="0">
      <w:startOverride w:val="1"/>
    </w:lvlOverride>
  </w:num>
  <w:num w:numId="34" w16cid:durableId="1169251210">
    <w:abstractNumId w:val="81"/>
    <w:lvlOverride w:ilvl="0">
      <w:startOverride w:val="1"/>
    </w:lvlOverride>
  </w:num>
  <w:num w:numId="35" w16cid:durableId="977031088">
    <w:abstractNumId w:val="81"/>
    <w:lvlOverride w:ilvl="0">
      <w:startOverride w:val="1"/>
    </w:lvlOverride>
  </w:num>
  <w:num w:numId="36" w16cid:durableId="1910651036">
    <w:abstractNumId w:val="81"/>
    <w:lvlOverride w:ilvl="0">
      <w:startOverride w:val="1"/>
    </w:lvlOverride>
  </w:num>
  <w:num w:numId="37" w16cid:durableId="1262840041">
    <w:abstractNumId w:val="4"/>
  </w:num>
  <w:num w:numId="38" w16cid:durableId="884373256">
    <w:abstractNumId w:val="81"/>
    <w:lvlOverride w:ilvl="0">
      <w:startOverride w:val="1"/>
    </w:lvlOverride>
  </w:num>
  <w:num w:numId="39" w16cid:durableId="29036569">
    <w:abstractNumId w:val="4"/>
  </w:num>
  <w:num w:numId="40" w16cid:durableId="962535335">
    <w:abstractNumId w:val="81"/>
    <w:lvlOverride w:ilvl="0">
      <w:startOverride w:val="1"/>
    </w:lvlOverride>
  </w:num>
  <w:num w:numId="41" w16cid:durableId="1708338487">
    <w:abstractNumId w:val="4"/>
  </w:num>
  <w:num w:numId="42" w16cid:durableId="1956985616">
    <w:abstractNumId w:val="4"/>
  </w:num>
  <w:num w:numId="43" w16cid:durableId="1802380599">
    <w:abstractNumId w:val="81"/>
    <w:lvlOverride w:ilvl="0">
      <w:startOverride w:val="1"/>
    </w:lvlOverride>
  </w:num>
  <w:num w:numId="44" w16cid:durableId="1376659689">
    <w:abstractNumId w:val="39"/>
    <w:lvlOverride w:ilvl="0">
      <w:startOverride w:val="2"/>
    </w:lvlOverride>
  </w:num>
  <w:num w:numId="45" w16cid:durableId="265162648">
    <w:abstractNumId w:val="29"/>
    <w:lvlOverride w:ilvl="0">
      <w:startOverride w:val="6"/>
    </w:lvlOverride>
  </w:num>
  <w:num w:numId="46" w16cid:durableId="1444379173">
    <w:abstractNumId w:val="28"/>
    <w:lvlOverride w:ilvl="0">
      <w:startOverride w:val="7"/>
    </w:lvlOverride>
  </w:num>
  <w:num w:numId="47" w16cid:durableId="1161774711">
    <w:abstractNumId w:val="19"/>
    <w:lvlOverride w:ilvl="0">
      <w:startOverride w:val="8"/>
    </w:lvlOverride>
  </w:num>
  <w:num w:numId="48" w16cid:durableId="1682274015">
    <w:abstractNumId w:val="58"/>
    <w:lvlOverride w:ilvl="0">
      <w:startOverride w:val="9"/>
    </w:lvlOverride>
  </w:num>
  <w:num w:numId="49" w16cid:durableId="1993631234">
    <w:abstractNumId w:val="76"/>
    <w:lvlOverride w:ilvl="0">
      <w:startOverride w:val="5"/>
    </w:lvlOverride>
  </w:num>
  <w:num w:numId="50" w16cid:durableId="453059490">
    <w:abstractNumId w:val="81"/>
    <w:lvlOverride w:ilvl="0">
      <w:startOverride w:val="1"/>
    </w:lvlOverride>
  </w:num>
  <w:num w:numId="51" w16cid:durableId="2110809211">
    <w:abstractNumId w:val="76"/>
    <w:lvlOverride w:ilvl="0">
      <w:startOverride w:val="5"/>
    </w:lvlOverride>
  </w:num>
  <w:num w:numId="52" w16cid:durableId="803960545">
    <w:abstractNumId w:val="58"/>
    <w:lvlOverride w:ilvl="0">
      <w:startOverride w:val="9"/>
    </w:lvlOverride>
  </w:num>
  <w:num w:numId="53" w16cid:durableId="630792526">
    <w:abstractNumId w:val="71"/>
    <w:lvlOverride w:ilvl="0">
      <w:startOverride w:val="10"/>
    </w:lvlOverride>
  </w:num>
  <w:num w:numId="54" w16cid:durableId="1938059609">
    <w:abstractNumId w:val="62"/>
    <w:lvlOverride w:ilvl="0">
      <w:startOverride w:val="12"/>
    </w:lvlOverride>
  </w:num>
  <w:num w:numId="55" w16cid:durableId="1726368910">
    <w:abstractNumId w:val="81"/>
    <w:lvlOverride w:ilvl="0">
      <w:startOverride w:val="1"/>
    </w:lvlOverride>
  </w:num>
  <w:num w:numId="56" w16cid:durableId="871499163">
    <w:abstractNumId w:val="4"/>
  </w:num>
  <w:num w:numId="57" w16cid:durableId="998535538">
    <w:abstractNumId w:val="81"/>
    <w:lvlOverride w:ilvl="0">
      <w:startOverride w:val="1"/>
    </w:lvlOverride>
  </w:num>
  <w:num w:numId="58" w16cid:durableId="42406787">
    <w:abstractNumId w:val="4"/>
  </w:num>
  <w:num w:numId="59" w16cid:durableId="185101698">
    <w:abstractNumId w:val="21"/>
    <w:lvlOverride w:ilvl="0">
      <w:startOverride w:val="1"/>
    </w:lvlOverride>
  </w:num>
  <w:num w:numId="60" w16cid:durableId="1364355952">
    <w:abstractNumId w:val="21"/>
    <w:lvlOverride w:ilvl="0">
      <w:startOverride w:val="1"/>
    </w:lvlOverride>
  </w:num>
  <w:num w:numId="61" w16cid:durableId="1933320248">
    <w:abstractNumId w:val="78"/>
  </w:num>
  <w:num w:numId="62" w16cid:durableId="76051622">
    <w:abstractNumId w:val="21"/>
    <w:lvlOverride w:ilvl="0">
      <w:startOverride w:val="1"/>
    </w:lvlOverride>
  </w:num>
  <w:num w:numId="63" w16cid:durableId="80181961">
    <w:abstractNumId w:val="78"/>
  </w:num>
  <w:num w:numId="64" w16cid:durableId="1744792633">
    <w:abstractNumId w:val="21"/>
    <w:lvlOverride w:ilvl="0">
      <w:startOverride w:val="1"/>
    </w:lvlOverride>
  </w:num>
  <w:num w:numId="65" w16cid:durableId="776677806">
    <w:abstractNumId w:val="78"/>
  </w:num>
  <w:num w:numId="66" w16cid:durableId="1641381144">
    <w:abstractNumId w:val="78"/>
  </w:num>
  <w:num w:numId="67" w16cid:durableId="161896175">
    <w:abstractNumId w:val="21"/>
    <w:lvlOverride w:ilvl="0">
      <w:startOverride w:val="1"/>
    </w:lvlOverride>
  </w:num>
  <w:num w:numId="68" w16cid:durableId="213583881">
    <w:abstractNumId w:val="63"/>
    <w:lvlOverride w:ilvl="0">
      <w:startOverride w:val="7"/>
    </w:lvlOverride>
  </w:num>
  <w:num w:numId="69" w16cid:durableId="1749424921">
    <w:abstractNumId w:val="75"/>
    <w:lvlOverride w:ilvl="0">
      <w:startOverride w:val="11"/>
    </w:lvlOverride>
  </w:num>
  <w:num w:numId="70" w16cid:durableId="2079277988">
    <w:abstractNumId w:val="21"/>
    <w:lvlOverride w:ilvl="0">
      <w:startOverride w:val="1"/>
    </w:lvlOverride>
  </w:num>
  <w:num w:numId="71" w16cid:durableId="1193616261">
    <w:abstractNumId w:val="21"/>
    <w:lvlOverride w:ilvl="0">
      <w:startOverride w:val="1"/>
    </w:lvlOverride>
  </w:num>
  <w:num w:numId="72" w16cid:durableId="1394617749">
    <w:abstractNumId w:val="21"/>
    <w:lvlOverride w:ilvl="0">
      <w:startOverride w:val="1"/>
    </w:lvlOverride>
  </w:num>
  <w:num w:numId="73" w16cid:durableId="1534422289">
    <w:abstractNumId w:val="78"/>
  </w:num>
  <w:num w:numId="74" w16cid:durableId="473722322">
    <w:abstractNumId w:val="21"/>
    <w:lvlOverride w:ilvl="0">
      <w:startOverride w:val="1"/>
    </w:lvlOverride>
  </w:num>
  <w:num w:numId="75" w16cid:durableId="398213769">
    <w:abstractNumId w:val="78"/>
  </w:num>
  <w:num w:numId="76" w16cid:durableId="1181048088">
    <w:abstractNumId w:val="8"/>
    <w:lvlOverride w:ilvl="0">
      <w:startOverride w:val="1"/>
    </w:lvlOverride>
  </w:num>
  <w:num w:numId="77" w16cid:durableId="451363614">
    <w:abstractNumId w:val="8"/>
    <w:lvlOverride w:ilvl="0">
      <w:startOverride w:val="1"/>
    </w:lvlOverride>
  </w:num>
  <w:num w:numId="78" w16cid:durableId="325287747">
    <w:abstractNumId w:val="18"/>
  </w:num>
  <w:num w:numId="79" w16cid:durableId="1495291550">
    <w:abstractNumId w:val="8"/>
    <w:lvlOverride w:ilvl="0">
      <w:startOverride w:val="1"/>
    </w:lvlOverride>
  </w:num>
  <w:num w:numId="80" w16cid:durableId="676540631">
    <w:abstractNumId w:val="18"/>
  </w:num>
  <w:num w:numId="81" w16cid:durableId="1142432176">
    <w:abstractNumId w:val="18"/>
  </w:num>
  <w:num w:numId="82" w16cid:durableId="229661001">
    <w:abstractNumId w:val="8"/>
    <w:lvlOverride w:ilvl="0">
      <w:startOverride w:val="1"/>
    </w:lvlOverride>
  </w:num>
  <w:num w:numId="83" w16cid:durableId="1365860762">
    <w:abstractNumId w:val="36"/>
    <w:lvlOverride w:ilvl="0">
      <w:startOverride w:val="6"/>
    </w:lvlOverride>
  </w:num>
  <w:num w:numId="84" w16cid:durableId="144517384">
    <w:abstractNumId w:val="11"/>
    <w:lvlOverride w:ilvl="0">
      <w:startOverride w:val="11"/>
    </w:lvlOverride>
  </w:num>
  <w:num w:numId="85" w16cid:durableId="1529367836">
    <w:abstractNumId w:val="8"/>
    <w:lvlOverride w:ilvl="0">
      <w:startOverride w:val="1"/>
    </w:lvlOverride>
  </w:num>
  <w:num w:numId="86" w16cid:durableId="2013752172">
    <w:abstractNumId w:val="8"/>
    <w:lvlOverride w:ilvl="0">
      <w:startOverride w:val="1"/>
    </w:lvlOverride>
  </w:num>
  <w:num w:numId="87" w16cid:durableId="2094426948">
    <w:abstractNumId w:val="8"/>
    <w:lvlOverride w:ilvl="0">
      <w:startOverride w:val="1"/>
    </w:lvlOverride>
  </w:num>
  <w:num w:numId="88" w16cid:durableId="1381056704">
    <w:abstractNumId w:val="18"/>
  </w:num>
  <w:num w:numId="89" w16cid:durableId="551118518">
    <w:abstractNumId w:val="8"/>
    <w:lvlOverride w:ilvl="0">
      <w:startOverride w:val="1"/>
    </w:lvlOverride>
  </w:num>
  <w:num w:numId="90" w16cid:durableId="155728502">
    <w:abstractNumId w:val="18"/>
  </w:num>
  <w:num w:numId="91" w16cid:durableId="651566782">
    <w:abstractNumId w:val="7"/>
    <w:lvlOverride w:ilvl="0">
      <w:startOverride w:val="1"/>
    </w:lvlOverride>
  </w:num>
  <w:num w:numId="92" w16cid:durableId="674957645">
    <w:abstractNumId w:val="7"/>
    <w:lvlOverride w:ilvl="0">
      <w:startOverride w:val="1"/>
    </w:lvlOverride>
  </w:num>
  <w:num w:numId="93" w16cid:durableId="193738030">
    <w:abstractNumId w:val="68"/>
  </w:num>
  <w:num w:numId="94" w16cid:durableId="26755737">
    <w:abstractNumId w:val="7"/>
    <w:lvlOverride w:ilvl="0">
      <w:startOverride w:val="1"/>
    </w:lvlOverride>
  </w:num>
  <w:num w:numId="95" w16cid:durableId="1089086788">
    <w:abstractNumId w:val="68"/>
  </w:num>
  <w:num w:numId="96" w16cid:durableId="964042178">
    <w:abstractNumId w:val="7"/>
    <w:lvlOverride w:ilvl="0">
      <w:startOverride w:val="1"/>
    </w:lvlOverride>
  </w:num>
  <w:num w:numId="97" w16cid:durableId="426851690">
    <w:abstractNumId w:val="49"/>
    <w:lvlOverride w:ilvl="0">
      <w:startOverride w:val="6"/>
    </w:lvlOverride>
  </w:num>
  <w:num w:numId="98" w16cid:durableId="1979144330">
    <w:abstractNumId w:val="48"/>
    <w:lvlOverride w:ilvl="0">
      <w:startOverride w:val="11"/>
    </w:lvlOverride>
  </w:num>
  <w:num w:numId="99" w16cid:durableId="1075588941">
    <w:abstractNumId w:val="7"/>
    <w:lvlOverride w:ilvl="0">
      <w:startOverride w:val="1"/>
    </w:lvlOverride>
  </w:num>
  <w:num w:numId="100" w16cid:durableId="872689862">
    <w:abstractNumId w:val="7"/>
    <w:lvlOverride w:ilvl="0">
      <w:startOverride w:val="1"/>
    </w:lvlOverride>
  </w:num>
  <w:num w:numId="101" w16cid:durableId="1039671947">
    <w:abstractNumId w:val="7"/>
    <w:lvlOverride w:ilvl="0">
      <w:startOverride w:val="1"/>
    </w:lvlOverride>
  </w:num>
  <w:num w:numId="102" w16cid:durableId="148059518">
    <w:abstractNumId w:val="68"/>
  </w:num>
  <w:num w:numId="103" w16cid:durableId="1801067902">
    <w:abstractNumId w:val="7"/>
    <w:lvlOverride w:ilvl="0">
      <w:startOverride w:val="1"/>
    </w:lvlOverride>
  </w:num>
  <w:num w:numId="104" w16cid:durableId="2012100964">
    <w:abstractNumId w:val="68"/>
  </w:num>
  <w:num w:numId="105" w16cid:durableId="591166155">
    <w:abstractNumId w:val="80"/>
    <w:lvlOverride w:ilvl="0">
      <w:startOverride w:val="1"/>
    </w:lvlOverride>
  </w:num>
  <w:num w:numId="106" w16cid:durableId="218782896">
    <w:abstractNumId w:val="80"/>
    <w:lvlOverride w:ilvl="0">
      <w:startOverride w:val="1"/>
    </w:lvlOverride>
  </w:num>
  <w:num w:numId="107" w16cid:durableId="511574906">
    <w:abstractNumId w:val="9"/>
  </w:num>
  <w:num w:numId="108" w16cid:durableId="674113501">
    <w:abstractNumId w:val="80"/>
    <w:lvlOverride w:ilvl="0">
      <w:startOverride w:val="1"/>
    </w:lvlOverride>
  </w:num>
  <w:num w:numId="109" w16cid:durableId="391853364">
    <w:abstractNumId w:val="9"/>
  </w:num>
  <w:num w:numId="110" w16cid:durableId="2070809830">
    <w:abstractNumId w:val="9"/>
  </w:num>
  <w:num w:numId="111" w16cid:durableId="2131625852">
    <w:abstractNumId w:val="9"/>
  </w:num>
  <w:num w:numId="112" w16cid:durableId="1866403017">
    <w:abstractNumId w:val="80"/>
    <w:lvlOverride w:ilvl="0">
      <w:startOverride w:val="1"/>
    </w:lvlOverride>
  </w:num>
  <w:num w:numId="113" w16cid:durableId="1972789027">
    <w:abstractNumId w:val="69"/>
    <w:lvlOverride w:ilvl="0">
      <w:startOverride w:val="7"/>
    </w:lvlOverride>
  </w:num>
  <w:num w:numId="114" w16cid:durableId="42874300">
    <w:abstractNumId w:val="23"/>
    <w:lvlOverride w:ilvl="0">
      <w:startOverride w:val="11"/>
    </w:lvlOverride>
  </w:num>
  <w:num w:numId="115" w16cid:durableId="1758088802">
    <w:abstractNumId w:val="80"/>
    <w:lvlOverride w:ilvl="0">
      <w:startOverride w:val="1"/>
    </w:lvlOverride>
  </w:num>
  <w:num w:numId="116" w16cid:durableId="1296444812">
    <w:abstractNumId w:val="80"/>
    <w:lvlOverride w:ilvl="0">
      <w:startOverride w:val="1"/>
    </w:lvlOverride>
  </w:num>
  <w:num w:numId="117" w16cid:durableId="1962376426">
    <w:abstractNumId w:val="80"/>
    <w:lvlOverride w:ilvl="0">
      <w:startOverride w:val="1"/>
    </w:lvlOverride>
  </w:num>
  <w:num w:numId="118" w16cid:durableId="1289777172">
    <w:abstractNumId w:val="9"/>
  </w:num>
  <w:num w:numId="119" w16cid:durableId="354818233">
    <w:abstractNumId w:val="9"/>
  </w:num>
  <w:num w:numId="120" w16cid:durableId="2130121762">
    <w:abstractNumId w:val="80"/>
    <w:lvlOverride w:ilvl="0">
      <w:startOverride w:val="1"/>
    </w:lvlOverride>
  </w:num>
  <w:num w:numId="121" w16cid:durableId="1410930282">
    <w:abstractNumId w:val="9"/>
  </w:num>
  <w:num w:numId="122" w16cid:durableId="1843858643">
    <w:abstractNumId w:val="74"/>
  </w:num>
  <w:num w:numId="123" w16cid:durableId="1638335802">
    <w:abstractNumId w:val="52"/>
    <w:lvlOverride w:ilvl="0">
      <w:startOverride w:val="1"/>
    </w:lvlOverride>
  </w:num>
  <w:num w:numId="124" w16cid:durableId="229735990">
    <w:abstractNumId w:val="52"/>
    <w:lvlOverride w:ilvl="0">
      <w:startOverride w:val="1"/>
    </w:lvlOverride>
  </w:num>
  <w:num w:numId="125" w16cid:durableId="1807509698">
    <w:abstractNumId w:val="74"/>
  </w:num>
  <w:num w:numId="126" w16cid:durableId="1228422739">
    <w:abstractNumId w:val="52"/>
    <w:lvlOverride w:ilvl="0">
      <w:startOverride w:val="1"/>
    </w:lvlOverride>
  </w:num>
  <w:num w:numId="127" w16cid:durableId="78064427">
    <w:abstractNumId w:val="74"/>
  </w:num>
  <w:num w:numId="128" w16cid:durableId="1260676290">
    <w:abstractNumId w:val="74"/>
  </w:num>
  <w:num w:numId="129" w16cid:durableId="2069843825">
    <w:abstractNumId w:val="52"/>
    <w:lvlOverride w:ilvl="0">
      <w:startOverride w:val="1"/>
    </w:lvlOverride>
  </w:num>
  <w:num w:numId="130" w16cid:durableId="1213495214">
    <w:abstractNumId w:val="45"/>
    <w:lvlOverride w:ilvl="0">
      <w:startOverride w:val="8"/>
    </w:lvlOverride>
  </w:num>
  <w:num w:numId="131" w16cid:durableId="1490366317">
    <w:abstractNumId w:val="52"/>
    <w:lvlOverride w:ilvl="0">
      <w:startOverride w:val="1"/>
    </w:lvlOverride>
  </w:num>
  <w:num w:numId="132" w16cid:durableId="1268388142">
    <w:abstractNumId w:val="52"/>
    <w:lvlOverride w:ilvl="0">
      <w:startOverride w:val="1"/>
    </w:lvlOverride>
  </w:num>
  <w:num w:numId="133" w16cid:durableId="1155031881">
    <w:abstractNumId w:val="52"/>
    <w:lvlOverride w:ilvl="0">
      <w:startOverride w:val="1"/>
    </w:lvlOverride>
  </w:num>
  <w:num w:numId="134" w16cid:durableId="1099135320">
    <w:abstractNumId w:val="74"/>
  </w:num>
  <w:num w:numId="135" w16cid:durableId="1909807228">
    <w:abstractNumId w:val="52"/>
    <w:lvlOverride w:ilvl="0">
      <w:startOverride w:val="1"/>
    </w:lvlOverride>
  </w:num>
  <w:num w:numId="136" w16cid:durableId="1200702792">
    <w:abstractNumId w:val="74"/>
  </w:num>
  <w:num w:numId="137" w16cid:durableId="2077436733">
    <w:abstractNumId w:val="66"/>
    <w:lvlOverride w:ilvl="0">
      <w:startOverride w:val="1"/>
    </w:lvlOverride>
  </w:num>
  <w:num w:numId="138" w16cid:durableId="2032103284">
    <w:abstractNumId w:val="66"/>
    <w:lvlOverride w:ilvl="0">
      <w:startOverride w:val="1"/>
    </w:lvlOverride>
  </w:num>
  <w:num w:numId="139" w16cid:durableId="1059786186">
    <w:abstractNumId w:val="0"/>
  </w:num>
  <w:num w:numId="140" w16cid:durableId="566571510">
    <w:abstractNumId w:val="66"/>
    <w:lvlOverride w:ilvl="0">
      <w:startOverride w:val="1"/>
    </w:lvlOverride>
  </w:num>
  <w:num w:numId="141" w16cid:durableId="1901789746">
    <w:abstractNumId w:val="0"/>
  </w:num>
  <w:num w:numId="142" w16cid:durableId="1402479957">
    <w:abstractNumId w:val="66"/>
    <w:lvlOverride w:ilvl="0">
      <w:startOverride w:val="1"/>
    </w:lvlOverride>
  </w:num>
  <w:num w:numId="143" w16cid:durableId="639655130">
    <w:abstractNumId w:val="31"/>
    <w:lvlOverride w:ilvl="0">
      <w:startOverride w:val="7"/>
    </w:lvlOverride>
  </w:num>
  <w:num w:numId="144" w16cid:durableId="1445230861">
    <w:abstractNumId w:val="66"/>
    <w:lvlOverride w:ilvl="0">
      <w:startOverride w:val="1"/>
    </w:lvlOverride>
  </w:num>
  <w:num w:numId="145" w16cid:durableId="374089731">
    <w:abstractNumId w:val="66"/>
    <w:lvlOverride w:ilvl="0">
      <w:startOverride w:val="1"/>
    </w:lvlOverride>
  </w:num>
  <w:num w:numId="146" w16cid:durableId="1117213833">
    <w:abstractNumId w:val="66"/>
    <w:lvlOverride w:ilvl="0">
      <w:startOverride w:val="1"/>
    </w:lvlOverride>
  </w:num>
  <w:num w:numId="147" w16cid:durableId="1912345095">
    <w:abstractNumId w:val="0"/>
  </w:num>
  <w:num w:numId="148" w16cid:durableId="873466139">
    <w:abstractNumId w:val="66"/>
    <w:lvlOverride w:ilvl="0">
      <w:startOverride w:val="1"/>
    </w:lvlOverride>
  </w:num>
  <w:num w:numId="149" w16cid:durableId="1779793437">
    <w:abstractNumId w:val="0"/>
  </w:num>
  <w:num w:numId="150" w16cid:durableId="589703266">
    <w:abstractNumId w:val="3"/>
    <w:lvlOverride w:ilvl="0">
      <w:startOverride w:val="1"/>
    </w:lvlOverride>
  </w:num>
  <w:num w:numId="151" w16cid:durableId="884298786">
    <w:abstractNumId w:val="3"/>
    <w:lvlOverride w:ilvl="0">
      <w:startOverride w:val="1"/>
    </w:lvlOverride>
  </w:num>
  <w:num w:numId="152" w16cid:durableId="1861699363">
    <w:abstractNumId w:val="10"/>
  </w:num>
  <w:num w:numId="153" w16cid:durableId="1432511099">
    <w:abstractNumId w:val="3"/>
    <w:lvlOverride w:ilvl="0">
      <w:startOverride w:val="1"/>
    </w:lvlOverride>
  </w:num>
  <w:num w:numId="154" w16cid:durableId="752435945">
    <w:abstractNumId w:val="10"/>
  </w:num>
  <w:num w:numId="155" w16cid:durableId="544486649">
    <w:abstractNumId w:val="3"/>
    <w:lvlOverride w:ilvl="0">
      <w:startOverride w:val="1"/>
    </w:lvlOverride>
  </w:num>
  <w:num w:numId="156" w16cid:durableId="742457478">
    <w:abstractNumId w:val="43"/>
    <w:lvlOverride w:ilvl="0">
      <w:startOverride w:val="7"/>
    </w:lvlOverride>
  </w:num>
  <w:num w:numId="157" w16cid:durableId="832522996">
    <w:abstractNumId w:val="3"/>
    <w:lvlOverride w:ilvl="0">
      <w:startOverride w:val="1"/>
    </w:lvlOverride>
  </w:num>
  <w:num w:numId="158" w16cid:durableId="715665586">
    <w:abstractNumId w:val="3"/>
    <w:lvlOverride w:ilvl="0">
      <w:startOverride w:val="1"/>
    </w:lvlOverride>
  </w:num>
  <w:num w:numId="159" w16cid:durableId="1265259806">
    <w:abstractNumId w:val="3"/>
    <w:lvlOverride w:ilvl="0">
      <w:startOverride w:val="1"/>
    </w:lvlOverride>
  </w:num>
  <w:num w:numId="160" w16cid:durableId="1520973537">
    <w:abstractNumId w:val="10"/>
  </w:num>
  <w:num w:numId="161" w16cid:durableId="1261642206">
    <w:abstractNumId w:val="3"/>
    <w:lvlOverride w:ilvl="0">
      <w:startOverride w:val="1"/>
    </w:lvlOverride>
  </w:num>
  <w:num w:numId="162" w16cid:durableId="486633291">
    <w:abstractNumId w:val="10"/>
  </w:num>
  <w:num w:numId="163" w16cid:durableId="708529957">
    <w:abstractNumId w:val="51"/>
    <w:lvlOverride w:ilvl="0">
      <w:startOverride w:val="1"/>
    </w:lvlOverride>
  </w:num>
  <w:num w:numId="164" w16cid:durableId="589702668">
    <w:abstractNumId w:val="51"/>
    <w:lvlOverride w:ilvl="0">
      <w:startOverride w:val="1"/>
    </w:lvlOverride>
  </w:num>
  <w:num w:numId="165" w16cid:durableId="1096905487">
    <w:abstractNumId w:val="60"/>
  </w:num>
  <w:num w:numId="166" w16cid:durableId="398334656">
    <w:abstractNumId w:val="51"/>
    <w:lvlOverride w:ilvl="0">
      <w:startOverride w:val="1"/>
    </w:lvlOverride>
  </w:num>
  <w:num w:numId="167" w16cid:durableId="1992637406">
    <w:abstractNumId w:val="60"/>
  </w:num>
  <w:num w:numId="168" w16cid:durableId="226262738">
    <w:abstractNumId w:val="60"/>
  </w:num>
  <w:num w:numId="169" w16cid:durableId="1353724768">
    <w:abstractNumId w:val="51"/>
    <w:lvlOverride w:ilvl="0">
      <w:startOverride w:val="1"/>
    </w:lvlOverride>
  </w:num>
  <w:num w:numId="170" w16cid:durableId="791478728">
    <w:abstractNumId w:val="33"/>
    <w:lvlOverride w:ilvl="0">
      <w:startOverride w:val="7"/>
    </w:lvlOverride>
  </w:num>
  <w:num w:numId="171" w16cid:durableId="11688537">
    <w:abstractNumId w:val="51"/>
    <w:lvlOverride w:ilvl="0">
      <w:startOverride w:val="1"/>
    </w:lvlOverride>
  </w:num>
  <w:num w:numId="172" w16cid:durableId="111363656">
    <w:abstractNumId w:val="51"/>
    <w:lvlOverride w:ilvl="0">
      <w:startOverride w:val="1"/>
    </w:lvlOverride>
  </w:num>
  <w:num w:numId="173" w16cid:durableId="1131216933">
    <w:abstractNumId w:val="51"/>
    <w:lvlOverride w:ilvl="0">
      <w:startOverride w:val="1"/>
    </w:lvlOverride>
  </w:num>
  <w:num w:numId="174" w16cid:durableId="1870989960">
    <w:abstractNumId w:val="60"/>
  </w:num>
  <w:num w:numId="175" w16cid:durableId="486289445">
    <w:abstractNumId w:val="51"/>
    <w:lvlOverride w:ilvl="0">
      <w:startOverride w:val="1"/>
    </w:lvlOverride>
  </w:num>
  <w:num w:numId="176" w16cid:durableId="566767019">
    <w:abstractNumId w:val="60"/>
  </w:num>
  <w:num w:numId="177" w16cid:durableId="87847319">
    <w:abstractNumId w:val="64"/>
    <w:lvlOverride w:ilvl="0">
      <w:startOverride w:val="1"/>
    </w:lvlOverride>
  </w:num>
  <w:num w:numId="178" w16cid:durableId="1416974970">
    <w:abstractNumId w:val="64"/>
    <w:lvlOverride w:ilvl="0">
      <w:startOverride w:val="1"/>
    </w:lvlOverride>
  </w:num>
  <w:num w:numId="179" w16cid:durableId="2076925630">
    <w:abstractNumId w:val="79"/>
  </w:num>
  <w:num w:numId="180" w16cid:durableId="1408068594">
    <w:abstractNumId w:val="64"/>
    <w:lvlOverride w:ilvl="0">
      <w:startOverride w:val="1"/>
    </w:lvlOverride>
  </w:num>
  <w:num w:numId="181" w16cid:durableId="1124881562">
    <w:abstractNumId w:val="79"/>
  </w:num>
  <w:num w:numId="182" w16cid:durableId="1187134798">
    <w:abstractNumId w:val="79"/>
  </w:num>
  <w:num w:numId="183" w16cid:durableId="998654718">
    <w:abstractNumId w:val="79"/>
  </w:num>
  <w:num w:numId="184" w16cid:durableId="1655451991">
    <w:abstractNumId w:val="79"/>
  </w:num>
  <w:num w:numId="185" w16cid:durableId="1145243280">
    <w:abstractNumId w:val="64"/>
    <w:lvlOverride w:ilvl="0">
      <w:startOverride w:val="1"/>
    </w:lvlOverride>
  </w:num>
  <w:num w:numId="186" w16cid:durableId="152724607">
    <w:abstractNumId w:val="64"/>
    <w:lvlOverride w:ilvl="0">
      <w:startOverride w:val="1"/>
    </w:lvlOverride>
  </w:num>
  <w:num w:numId="187" w16cid:durableId="1816794171">
    <w:abstractNumId w:val="64"/>
    <w:lvlOverride w:ilvl="0">
      <w:startOverride w:val="1"/>
    </w:lvlOverride>
  </w:num>
  <w:num w:numId="188" w16cid:durableId="1060713676">
    <w:abstractNumId w:val="64"/>
    <w:lvlOverride w:ilvl="0">
      <w:startOverride w:val="1"/>
    </w:lvlOverride>
  </w:num>
  <w:num w:numId="189" w16cid:durableId="2138792678">
    <w:abstractNumId w:val="79"/>
  </w:num>
  <w:num w:numId="190" w16cid:durableId="655915821">
    <w:abstractNumId w:val="64"/>
    <w:lvlOverride w:ilvl="0">
      <w:startOverride w:val="1"/>
    </w:lvlOverride>
  </w:num>
  <w:num w:numId="191" w16cid:durableId="2023849834">
    <w:abstractNumId w:val="79"/>
  </w:num>
  <w:num w:numId="192" w16cid:durableId="505636721">
    <w:abstractNumId w:val="1"/>
    <w:lvlOverride w:ilvl="0">
      <w:startOverride w:val="1"/>
    </w:lvlOverride>
  </w:num>
  <w:num w:numId="193" w16cid:durableId="583300889">
    <w:abstractNumId w:val="1"/>
    <w:lvlOverride w:ilvl="0">
      <w:startOverride w:val="1"/>
    </w:lvlOverride>
  </w:num>
  <w:num w:numId="194" w16cid:durableId="1906525671">
    <w:abstractNumId w:val="73"/>
  </w:num>
  <w:num w:numId="195" w16cid:durableId="1134562943">
    <w:abstractNumId w:val="1"/>
    <w:lvlOverride w:ilvl="0">
      <w:startOverride w:val="1"/>
    </w:lvlOverride>
  </w:num>
  <w:num w:numId="196" w16cid:durableId="722289589">
    <w:abstractNumId w:val="1"/>
    <w:lvlOverride w:ilvl="0">
      <w:startOverride w:val="1"/>
    </w:lvlOverride>
  </w:num>
  <w:num w:numId="197" w16cid:durableId="2095079953">
    <w:abstractNumId w:val="1"/>
    <w:lvlOverride w:ilvl="0">
      <w:startOverride w:val="1"/>
    </w:lvlOverride>
  </w:num>
  <w:num w:numId="198" w16cid:durableId="1856075298">
    <w:abstractNumId w:val="1"/>
    <w:lvlOverride w:ilvl="0">
      <w:startOverride w:val="1"/>
    </w:lvlOverride>
  </w:num>
  <w:num w:numId="199" w16cid:durableId="1012147324">
    <w:abstractNumId w:val="1"/>
    <w:lvlOverride w:ilvl="0">
      <w:startOverride w:val="1"/>
    </w:lvlOverride>
  </w:num>
  <w:num w:numId="200" w16cid:durableId="313264567">
    <w:abstractNumId w:val="73"/>
  </w:num>
  <w:num w:numId="201" w16cid:durableId="1717660968">
    <w:abstractNumId w:val="1"/>
    <w:lvlOverride w:ilvl="0">
      <w:startOverride w:val="1"/>
    </w:lvlOverride>
  </w:num>
  <w:num w:numId="202" w16cid:durableId="270286936">
    <w:abstractNumId w:val="73"/>
  </w:num>
  <w:num w:numId="203" w16cid:durableId="1264998935">
    <w:abstractNumId w:val="77"/>
    <w:lvlOverride w:ilvl="0">
      <w:startOverride w:val="1"/>
    </w:lvlOverride>
  </w:num>
  <w:num w:numId="204" w16cid:durableId="1900096725">
    <w:abstractNumId w:val="77"/>
    <w:lvlOverride w:ilvl="0">
      <w:startOverride w:val="1"/>
    </w:lvlOverride>
  </w:num>
  <w:num w:numId="205" w16cid:durableId="2111967036">
    <w:abstractNumId w:val="44"/>
  </w:num>
  <w:num w:numId="206" w16cid:durableId="2073001188">
    <w:abstractNumId w:val="77"/>
    <w:lvlOverride w:ilvl="0">
      <w:startOverride w:val="1"/>
    </w:lvlOverride>
  </w:num>
  <w:num w:numId="207" w16cid:durableId="195698487">
    <w:abstractNumId w:val="44"/>
  </w:num>
  <w:num w:numId="208" w16cid:durableId="1852255335">
    <w:abstractNumId w:val="77"/>
    <w:lvlOverride w:ilvl="0">
      <w:startOverride w:val="1"/>
    </w:lvlOverride>
  </w:num>
  <w:num w:numId="209" w16cid:durableId="1808739699">
    <w:abstractNumId w:val="77"/>
    <w:lvlOverride w:ilvl="0">
      <w:startOverride w:val="1"/>
    </w:lvlOverride>
  </w:num>
  <w:num w:numId="210" w16cid:durableId="1800607460">
    <w:abstractNumId w:val="77"/>
    <w:lvlOverride w:ilvl="0">
      <w:startOverride w:val="1"/>
    </w:lvlOverride>
  </w:num>
  <w:num w:numId="211" w16cid:durableId="261962164">
    <w:abstractNumId w:val="77"/>
    <w:lvlOverride w:ilvl="0">
      <w:startOverride w:val="1"/>
    </w:lvlOverride>
  </w:num>
  <w:num w:numId="212" w16cid:durableId="1927610666">
    <w:abstractNumId w:val="77"/>
    <w:lvlOverride w:ilvl="0">
      <w:startOverride w:val="1"/>
    </w:lvlOverride>
  </w:num>
  <w:num w:numId="213" w16cid:durableId="840580883">
    <w:abstractNumId w:val="44"/>
  </w:num>
  <w:num w:numId="214" w16cid:durableId="723064723">
    <w:abstractNumId w:val="65"/>
    <w:lvlOverride w:ilvl="0">
      <w:startOverride w:val="1"/>
    </w:lvlOverride>
  </w:num>
  <w:num w:numId="215" w16cid:durableId="1125276079">
    <w:abstractNumId w:val="65"/>
    <w:lvlOverride w:ilvl="0">
      <w:startOverride w:val="1"/>
    </w:lvlOverride>
  </w:num>
  <w:num w:numId="216" w16cid:durableId="1040475131">
    <w:abstractNumId w:val="65"/>
    <w:lvlOverride w:ilvl="0">
      <w:startOverride w:val="1"/>
    </w:lvlOverride>
  </w:num>
  <w:num w:numId="217" w16cid:durableId="1987202249">
    <w:abstractNumId w:val="32"/>
  </w:num>
  <w:num w:numId="218" w16cid:durableId="1046489395">
    <w:abstractNumId w:val="65"/>
    <w:lvlOverride w:ilvl="0">
      <w:startOverride w:val="1"/>
    </w:lvlOverride>
  </w:num>
  <w:num w:numId="219" w16cid:durableId="1507331984">
    <w:abstractNumId w:val="65"/>
    <w:lvlOverride w:ilvl="0">
      <w:startOverride w:val="1"/>
    </w:lvlOverride>
  </w:num>
  <w:num w:numId="220" w16cid:durableId="1244871014">
    <w:abstractNumId w:val="65"/>
    <w:lvlOverride w:ilvl="0">
      <w:startOverride w:val="1"/>
    </w:lvlOverride>
  </w:num>
  <w:num w:numId="221" w16cid:durableId="1167089055">
    <w:abstractNumId w:val="65"/>
    <w:lvlOverride w:ilvl="0">
      <w:startOverride w:val="1"/>
    </w:lvlOverride>
  </w:num>
  <w:num w:numId="222" w16cid:durableId="1302342930">
    <w:abstractNumId w:val="65"/>
    <w:lvlOverride w:ilvl="0">
      <w:startOverride w:val="1"/>
    </w:lvlOverride>
  </w:num>
  <w:num w:numId="223" w16cid:durableId="1389694035">
    <w:abstractNumId w:val="32"/>
  </w:num>
  <w:num w:numId="224" w16cid:durableId="267124831">
    <w:abstractNumId w:val="2"/>
    <w:lvlOverride w:ilvl="0">
      <w:startOverride w:val="1"/>
    </w:lvlOverride>
  </w:num>
  <w:num w:numId="225" w16cid:durableId="1558668898">
    <w:abstractNumId w:val="2"/>
    <w:lvlOverride w:ilvl="0">
      <w:startOverride w:val="1"/>
    </w:lvlOverride>
  </w:num>
  <w:num w:numId="226" w16cid:durableId="1718696727">
    <w:abstractNumId w:val="27"/>
  </w:num>
  <w:num w:numId="227" w16cid:durableId="1857645795">
    <w:abstractNumId w:val="2"/>
    <w:lvlOverride w:ilvl="0">
      <w:startOverride w:val="1"/>
    </w:lvlOverride>
  </w:num>
  <w:num w:numId="228" w16cid:durableId="217785824">
    <w:abstractNumId w:val="27"/>
  </w:num>
  <w:num w:numId="229" w16cid:durableId="723219337">
    <w:abstractNumId w:val="27"/>
  </w:num>
  <w:num w:numId="230" w16cid:durableId="866529935">
    <w:abstractNumId w:val="2"/>
    <w:lvlOverride w:ilvl="0">
      <w:startOverride w:val="1"/>
    </w:lvlOverride>
  </w:num>
  <w:num w:numId="231" w16cid:durableId="638458478">
    <w:abstractNumId w:val="27"/>
  </w:num>
  <w:num w:numId="232" w16cid:durableId="1466000856">
    <w:abstractNumId w:val="2"/>
    <w:lvlOverride w:ilvl="0">
      <w:startOverride w:val="1"/>
    </w:lvlOverride>
  </w:num>
  <w:num w:numId="233" w16cid:durableId="423965086">
    <w:abstractNumId w:val="2"/>
    <w:lvlOverride w:ilvl="0">
      <w:startOverride w:val="1"/>
    </w:lvlOverride>
  </w:num>
  <w:num w:numId="234" w16cid:durableId="454520045">
    <w:abstractNumId w:val="2"/>
    <w:lvlOverride w:ilvl="0">
      <w:startOverride w:val="1"/>
    </w:lvlOverride>
  </w:num>
  <w:num w:numId="235" w16cid:durableId="599025631">
    <w:abstractNumId w:val="2"/>
    <w:lvlOverride w:ilvl="0">
      <w:startOverride w:val="1"/>
    </w:lvlOverride>
  </w:num>
  <w:num w:numId="236" w16cid:durableId="1684353704">
    <w:abstractNumId w:val="2"/>
    <w:lvlOverride w:ilvl="0">
      <w:startOverride w:val="1"/>
    </w:lvlOverride>
  </w:num>
  <w:num w:numId="237" w16cid:durableId="1213731341">
    <w:abstractNumId w:val="27"/>
  </w:num>
  <w:num w:numId="238" w16cid:durableId="896865409">
    <w:abstractNumId w:val="25"/>
    <w:lvlOverride w:ilvl="0">
      <w:startOverride w:val="1"/>
    </w:lvlOverride>
  </w:num>
  <w:num w:numId="239" w16cid:durableId="581528247">
    <w:abstractNumId w:val="25"/>
    <w:lvlOverride w:ilvl="0">
      <w:startOverride w:val="1"/>
    </w:lvlOverride>
  </w:num>
  <w:num w:numId="240" w16cid:durableId="1907063227">
    <w:abstractNumId w:val="25"/>
    <w:lvlOverride w:ilvl="0">
      <w:startOverride w:val="1"/>
    </w:lvlOverride>
  </w:num>
  <w:num w:numId="241" w16cid:durableId="2063941149">
    <w:abstractNumId w:val="50"/>
  </w:num>
  <w:num w:numId="242" w16cid:durableId="723068554">
    <w:abstractNumId w:val="25"/>
    <w:lvlOverride w:ilvl="0">
      <w:startOverride w:val="1"/>
    </w:lvlOverride>
  </w:num>
  <w:num w:numId="243" w16cid:durableId="279529625">
    <w:abstractNumId w:val="25"/>
    <w:lvlOverride w:ilvl="0">
      <w:startOverride w:val="1"/>
    </w:lvlOverride>
  </w:num>
  <w:num w:numId="244" w16cid:durableId="1047531141">
    <w:abstractNumId w:val="25"/>
    <w:lvlOverride w:ilvl="0">
      <w:startOverride w:val="1"/>
    </w:lvlOverride>
  </w:num>
  <w:num w:numId="245" w16cid:durableId="1788544430">
    <w:abstractNumId w:val="25"/>
    <w:lvlOverride w:ilvl="0">
      <w:startOverride w:val="1"/>
    </w:lvlOverride>
  </w:num>
  <w:num w:numId="246" w16cid:durableId="1113981202">
    <w:abstractNumId w:val="25"/>
    <w:lvlOverride w:ilvl="0">
      <w:startOverride w:val="1"/>
    </w:lvlOverride>
  </w:num>
  <w:num w:numId="247" w16cid:durableId="2090420879">
    <w:abstractNumId w:val="50"/>
  </w:num>
  <w:num w:numId="248" w16cid:durableId="92940477">
    <w:abstractNumId w:val="24"/>
    <w:lvlOverride w:ilvl="0">
      <w:startOverride w:val="1"/>
    </w:lvlOverride>
  </w:num>
  <w:num w:numId="249" w16cid:durableId="245653976">
    <w:abstractNumId w:val="24"/>
    <w:lvlOverride w:ilvl="0">
      <w:startOverride w:val="1"/>
    </w:lvlOverride>
  </w:num>
  <w:num w:numId="250" w16cid:durableId="134031490">
    <w:abstractNumId w:val="24"/>
    <w:lvlOverride w:ilvl="0">
      <w:startOverride w:val="1"/>
    </w:lvlOverride>
  </w:num>
  <w:num w:numId="251" w16cid:durableId="345909642">
    <w:abstractNumId w:val="24"/>
    <w:lvlOverride w:ilvl="0">
      <w:startOverride w:val="1"/>
    </w:lvlOverride>
  </w:num>
  <w:num w:numId="252" w16cid:durableId="793405742">
    <w:abstractNumId w:val="24"/>
    <w:lvlOverride w:ilvl="0">
      <w:startOverride w:val="1"/>
    </w:lvlOverride>
  </w:num>
  <w:num w:numId="253" w16cid:durableId="635718727">
    <w:abstractNumId w:val="24"/>
    <w:lvlOverride w:ilvl="0">
      <w:startOverride w:val="1"/>
    </w:lvlOverride>
  </w:num>
  <w:num w:numId="254" w16cid:durableId="1053962196">
    <w:abstractNumId w:val="24"/>
    <w:lvlOverride w:ilvl="0">
      <w:startOverride w:val="1"/>
    </w:lvlOverride>
  </w:num>
  <w:num w:numId="255" w16cid:durableId="1646742468">
    <w:abstractNumId w:val="24"/>
    <w:lvlOverride w:ilvl="0">
      <w:startOverride w:val="1"/>
    </w:lvlOverride>
  </w:num>
  <w:num w:numId="256" w16cid:durableId="202521732">
    <w:abstractNumId w:val="24"/>
    <w:lvlOverride w:ilvl="0">
      <w:startOverride w:val="1"/>
    </w:lvlOverride>
  </w:num>
  <w:num w:numId="257" w16cid:durableId="2010524739">
    <w:abstractNumId w:val="24"/>
    <w:lvlOverride w:ilvl="0">
      <w:startOverride w:val="1"/>
    </w:lvlOverride>
  </w:num>
  <w:num w:numId="258" w16cid:durableId="67924642">
    <w:abstractNumId w:val="14"/>
  </w:num>
  <w:num w:numId="259" w16cid:durableId="1829638822">
    <w:abstractNumId w:val="34"/>
  </w:num>
  <w:num w:numId="260" w16cid:durableId="603072943">
    <w:abstractNumId w:val="22"/>
    <w:lvlOverride w:ilvl="0">
      <w:startOverride w:val="1"/>
    </w:lvlOverride>
  </w:num>
  <w:num w:numId="261" w16cid:durableId="2001956150">
    <w:abstractNumId w:val="22"/>
    <w:lvlOverride w:ilvl="0">
      <w:startOverride w:val="1"/>
    </w:lvlOverride>
  </w:num>
  <w:num w:numId="262" w16cid:durableId="1418792955">
    <w:abstractNumId w:val="22"/>
    <w:lvlOverride w:ilvl="0">
      <w:startOverride w:val="1"/>
    </w:lvlOverride>
  </w:num>
  <w:num w:numId="263" w16cid:durableId="1489590195">
    <w:abstractNumId w:val="22"/>
    <w:lvlOverride w:ilvl="0">
      <w:startOverride w:val="1"/>
    </w:lvlOverride>
  </w:num>
  <w:num w:numId="264" w16cid:durableId="1716735986">
    <w:abstractNumId w:val="22"/>
    <w:lvlOverride w:ilvl="0">
      <w:startOverride w:val="1"/>
    </w:lvlOverride>
  </w:num>
  <w:num w:numId="265" w16cid:durableId="1534727109">
    <w:abstractNumId w:val="22"/>
    <w:lvlOverride w:ilvl="0">
      <w:startOverride w:val="1"/>
    </w:lvlOverride>
  </w:num>
  <w:num w:numId="266" w16cid:durableId="1575044111">
    <w:abstractNumId w:val="22"/>
    <w:lvlOverride w:ilvl="0">
      <w:startOverride w:val="1"/>
    </w:lvlOverride>
  </w:num>
  <w:num w:numId="267" w16cid:durableId="1167787130">
    <w:abstractNumId w:val="67"/>
    <w:lvlOverride w:ilvl="0">
      <w:startOverride w:val="1"/>
    </w:lvlOverride>
  </w:num>
  <w:num w:numId="268" w16cid:durableId="1417047698">
    <w:abstractNumId w:val="67"/>
    <w:lvlOverride w:ilvl="0">
      <w:startOverride w:val="1"/>
    </w:lvlOverride>
  </w:num>
  <w:num w:numId="269" w16cid:durableId="853375701">
    <w:abstractNumId w:val="67"/>
    <w:lvlOverride w:ilvl="0">
      <w:startOverride w:val="1"/>
    </w:lvlOverride>
  </w:num>
  <w:num w:numId="270" w16cid:durableId="299461870">
    <w:abstractNumId w:val="67"/>
    <w:lvlOverride w:ilvl="0">
      <w:startOverride w:val="1"/>
    </w:lvlOverride>
  </w:num>
  <w:num w:numId="271" w16cid:durableId="734469523">
    <w:abstractNumId w:val="67"/>
    <w:lvlOverride w:ilvl="0">
      <w:startOverride w:val="1"/>
    </w:lvlOverride>
  </w:num>
  <w:num w:numId="272" w16cid:durableId="891431324">
    <w:abstractNumId w:val="67"/>
    <w:lvlOverride w:ilvl="0">
      <w:startOverride w:val="1"/>
    </w:lvlOverride>
  </w:num>
  <w:num w:numId="273" w16cid:durableId="1841773344">
    <w:abstractNumId w:val="67"/>
    <w:lvlOverride w:ilvl="0">
      <w:startOverride w:val="1"/>
    </w:lvlOverride>
  </w:num>
  <w:num w:numId="274" w16cid:durableId="562838770">
    <w:abstractNumId w:val="67"/>
    <w:lvlOverride w:ilvl="0">
      <w:startOverride w:val="1"/>
    </w:lvlOverride>
  </w:num>
  <w:num w:numId="275" w16cid:durableId="1349674458">
    <w:abstractNumId w:val="53"/>
  </w:num>
  <w:num w:numId="276" w16cid:durableId="88089781">
    <w:abstractNumId w:val="20"/>
    <w:lvlOverride w:ilvl="0">
      <w:startOverride w:val="1"/>
    </w:lvlOverride>
  </w:num>
  <w:num w:numId="277" w16cid:durableId="651373752">
    <w:abstractNumId w:val="20"/>
    <w:lvlOverride w:ilvl="0">
      <w:startOverride w:val="1"/>
    </w:lvlOverride>
  </w:num>
  <w:num w:numId="278" w16cid:durableId="3627539">
    <w:abstractNumId w:val="20"/>
    <w:lvlOverride w:ilvl="0">
      <w:startOverride w:val="1"/>
    </w:lvlOverride>
  </w:num>
  <w:num w:numId="279" w16cid:durableId="1387559751">
    <w:abstractNumId w:val="20"/>
    <w:lvlOverride w:ilvl="0">
      <w:startOverride w:val="1"/>
    </w:lvlOverride>
  </w:num>
  <w:num w:numId="280" w16cid:durableId="825777242">
    <w:abstractNumId w:val="20"/>
    <w:lvlOverride w:ilvl="0">
      <w:startOverride w:val="1"/>
    </w:lvlOverride>
  </w:num>
  <w:num w:numId="281" w16cid:durableId="541208715">
    <w:abstractNumId w:val="13"/>
    <w:lvlOverride w:ilvl="0">
      <w:startOverride w:val="1"/>
    </w:lvlOverride>
  </w:num>
  <w:num w:numId="282" w16cid:durableId="894972720">
    <w:abstractNumId w:val="13"/>
    <w:lvlOverride w:ilvl="0">
      <w:startOverride w:val="1"/>
    </w:lvlOverride>
  </w:num>
  <w:num w:numId="283" w16cid:durableId="1411192066">
    <w:abstractNumId w:val="13"/>
    <w:lvlOverride w:ilvl="0">
      <w:startOverride w:val="1"/>
    </w:lvlOverride>
  </w:num>
  <w:num w:numId="284" w16cid:durableId="2091467590">
    <w:abstractNumId w:val="13"/>
    <w:lvlOverride w:ilvl="0">
      <w:startOverride w:val="1"/>
    </w:lvlOverride>
  </w:num>
  <w:num w:numId="285" w16cid:durableId="1958174744">
    <w:abstractNumId w:val="13"/>
    <w:lvlOverride w:ilvl="0">
      <w:startOverride w:val="1"/>
    </w:lvlOverride>
  </w:num>
  <w:num w:numId="286" w16cid:durableId="2043901429">
    <w:abstractNumId w:val="16"/>
    <w:lvlOverride w:ilvl="0">
      <w:startOverride w:val="1"/>
    </w:lvlOverride>
  </w:num>
  <w:num w:numId="287" w16cid:durableId="253783766">
    <w:abstractNumId w:val="16"/>
    <w:lvlOverride w:ilvl="0">
      <w:startOverride w:val="1"/>
    </w:lvlOverride>
  </w:num>
  <w:num w:numId="288" w16cid:durableId="1234511989">
    <w:abstractNumId w:val="16"/>
    <w:lvlOverride w:ilvl="0">
      <w:startOverride w:val="1"/>
    </w:lvlOverride>
  </w:num>
  <w:num w:numId="289" w16cid:durableId="2034570656">
    <w:abstractNumId w:val="16"/>
    <w:lvlOverride w:ilvl="0">
      <w:startOverride w:val="1"/>
    </w:lvlOverride>
  </w:num>
  <w:num w:numId="290" w16cid:durableId="734745457">
    <w:abstractNumId w:val="16"/>
    <w:lvlOverride w:ilvl="0">
      <w:startOverride w:val="1"/>
    </w:lvlOverride>
  </w:num>
  <w:num w:numId="291" w16cid:durableId="1831479926">
    <w:abstractNumId w:val="61"/>
    <w:lvlOverride w:ilvl="0">
      <w:startOverride w:val="1"/>
    </w:lvlOverride>
  </w:num>
  <w:num w:numId="292" w16cid:durableId="174852135">
    <w:abstractNumId w:val="61"/>
    <w:lvlOverride w:ilvl="0">
      <w:startOverride w:val="1"/>
    </w:lvlOverride>
  </w:num>
  <w:num w:numId="293" w16cid:durableId="945236126">
    <w:abstractNumId w:val="61"/>
    <w:lvlOverride w:ilvl="0">
      <w:startOverride w:val="1"/>
    </w:lvlOverride>
  </w:num>
  <w:num w:numId="294" w16cid:durableId="2004502588">
    <w:abstractNumId w:val="61"/>
    <w:lvlOverride w:ilvl="0">
      <w:startOverride w:val="1"/>
    </w:lvlOverride>
  </w:num>
  <w:num w:numId="295" w16cid:durableId="1944218618">
    <w:abstractNumId w:val="61"/>
    <w:lvlOverride w:ilvl="0">
      <w:startOverride w:val="1"/>
    </w:lvlOverride>
  </w:num>
  <w:num w:numId="296" w16cid:durableId="1049304773">
    <w:abstractNumId w:val="57"/>
    <w:lvlOverride w:ilvl="0">
      <w:startOverride w:val="1"/>
    </w:lvlOverride>
  </w:num>
  <w:num w:numId="297" w16cid:durableId="299726943">
    <w:abstractNumId w:val="57"/>
    <w:lvlOverride w:ilvl="0">
      <w:startOverride w:val="1"/>
    </w:lvlOverride>
  </w:num>
  <w:num w:numId="298" w16cid:durableId="1537040864">
    <w:abstractNumId w:val="57"/>
    <w:lvlOverride w:ilvl="0">
      <w:startOverride w:val="1"/>
    </w:lvlOverride>
  </w:num>
  <w:num w:numId="299" w16cid:durableId="1905289555">
    <w:abstractNumId w:val="57"/>
    <w:lvlOverride w:ilvl="0">
      <w:startOverride w:val="1"/>
    </w:lvlOverride>
  </w:num>
  <w:num w:numId="300" w16cid:durableId="974335903">
    <w:abstractNumId w:val="57"/>
    <w:lvlOverride w:ilvl="0">
      <w:startOverride w:val="1"/>
    </w:lvlOverride>
  </w:num>
  <w:num w:numId="301" w16cid:durableId="1773818259">
    <w:abstractNumId w:val="15"/>
    <w:lvlOverride w:ilvl="0">
      <w:startOverride w:val="1"/>
    </w:lvlOverride>
  </w:num>
  <w:num w:numId="302" w16cid:durableId="917713794">
    <w:abstractNumId w:val="15"/>
    <w:lvlOverride w:ilvl="0">
      <w:startOverride w:val="1"/>
    </w:lvlOverride>
  </w:num>
  <w:num w:numId="303" w16cid:durableId="1586188836">
    <w:abstractNumId w:val="15"/>
    <w:lvlOverride w:ilvl="0">
      <w:startOverride w:val="1"/>
    </w:lvlOverride>
  </w:num>
  <w:num w:numId="304" w16cid:durableId="2033611026">
    <w:abstractNumId w:val="15"/>
    <w:lvlOverride w:ilvl="0">
      <w:startOverride w:val="1"/>
    </w:lvlOverride>
  </w:num>
  <w:num w:numId="305" w16cid:durableId="1184855313">
    <w:abstractNumId w:val="15"/>
    <w:lvlOverride w:ilvl="0">
      <w:startOverride w:val="1"/>
    </w:lvlOverride>
  </w:num>
  <w:num w:numId="306" w16cid:durableId="145753573">
    <w:abstractNumId w:val="37"/>
    <w:lvlOverride w:ilvl="0">
      <w:startOverride w:val="1"/>
    </w:lvlOverride>
  </w:num>
  <w:num w:numId="307" w16cid:durableId="1616211700">
    <w:abstractNumId w:val="37"/>
    <w:lvlOverride w:ilvl="0">
      <w:startOverride w:val="1"/>
    </w:lvlOverride>
  </w:num>
  <w:num w:numId="308" w16cid:durableId="2112969669">
    <w:abstractNumId w:val="37"/>
    <w:lvlOverride w:ilvl="0">
      <w:startOverride w:val="1"/>
    </w:lvlOverride>
  </w:num>
  <w:num w:numId="309" w16cid:durableId="933049124">
    <w:abstractNumId w:val="37"/>
    <w:lvlOverride w:ilvl="0">
      <w:startOverride w:val="1"/>
    </w:lvlOverride>
  </w:num>
  <w:num w:numId="310" w16cid:durableId="287011560">
    <w:abstractNumId w:val="37"/>
    <w:lvlOverride w:ilvl="0">
      <w:startOverride w:val="1"/>
    </w:lvlOverride>
  </w:num>
  <w:num w:numId="311" w16cid:durableId="195696492">
    <w:abstractNumId w:val="26"/>
    <w:lvlOverride w:ilvl="0">
      <w:startOverride w:val="1"/>
    </w:lvlOverride>
  </w:num>
  <w:num w:numId="312" w16cid:durableId="1082605389">
    <w:abstractNumId w:val="26"/>
    <w:lvlOverride w:ilvl="0">
      <w:startOverride w:val="1"/>
    </w:lvlOverride>
  </w:num>
  <w:num w:numId="313" w16cid:durableId="1229729472">
    <w:abstractNumId w:val="26"/>
    <w:lvlOverride w:ilvl="0">
      <w:startOverride w:val="1"/>
    </w:lvlOverride>
  </w:num>
  <w:num w:numId="314" w16cid:durableId="617026656">
    <w:abstractNumId w:val="26"/>
    <w:lvlOverride w:ilvl="0">
      <w:startOverride w:val="1"/>
    </w:lvlOverride>
  </w:num>
  <w:num w:numId="315" w16cid:durableId="1132402859">
    <w:abstractNumId w:val="26"/>
    <w:lvlOverride w:ilvl="0">
      <w:startOverride w:val="1"/>
    </w:lvlOverride>
  </w:num>
  <w:num w:numId="316" w16cid:durableId="2057928374">
    <w:abstractNumId w:val="42"/>
    <w:lvlOverride w:ilvl="0">
      <w:startOverride w:val="1"/>
    </w:lvlOverride>
  </w:num>
  <w:num w:numId="317" w16cid:durableId="89084909">
    <w:abstractNumId w:val="42"/>
    <w:lvlOverride w:ilvl="0">
      <w:startOverride w:val="1"/>
    </w:lvlOverride>
  </w:num>
  <w:num w:numId="318" w16cid:durableId="308949278">
    <w:abstractNumId w:val="42"/>
    <w:lvlOverride w:ilvl="0">
      <w:startOverride w:val="1"/>
    </w:lvlOverride>
  </w:num>
  <w:num w:numId="319" w16cid:durableId="618800449">
    <w:abstractNumId w:val="42"/>
    <w:lvlOverride w:ilvl="0">
      <w:startOverride w:val="1"/>
    </w:lvlOverride>
  </w:num>
  <w:num w:numId="320" w16cid:durableId="1156340646">
    <w:abstractNumId w:val="42"/>
    <w:lvlOverride w:ilvl="0">
      <w:startOverride w:val="1"/>
    </w:lvlOverride>
  </w:num>
  <w:num w:numId="321" w16cid:durableId="420837762">
    <w:abstractNumId w:val="59"/>
    <w:lvlOverride w:ilvl="0">
      <w:startOverride w:val="1"/>
    </w:lvlOverride>
  </w:num>
  <w:num w:numId="322" w16cid:durableId="393697965">
    <w:abstractNumId w:val="59"/>
    <w:lvlOverride w:ilvl="0">
      <w:startOverride w:val="1"/>
    </w:lvlOverride>
  </w:num>
  <w:num w:numId="323" w16cid:durableId="119884942">
    <w:abstractNumId w:val="59"/>
    <w:lvlOverride w:ilvl="0">
      <w:startOverride w:val="1"/>
    </w:lvlOverride>
  </w:num>
  <w:num w:numId="324" w16cid:durableId="691683217">
    <w:abstractNumId w:val="59"/>
    <w:lvlOverride w:ilvl="0">
      <w:startOverride w:val="1"/>
    </w:lvlOverride>
  </w:num>
  <w:num w:numId="325" w16cid:durableId="1512187518">
    <w:abstractNumId w:val="72"/>
    <w:lvlOverride w:ilvl="0">
      <w:startOverride w:val="11"/>
    </w:lvlOverride>
  </w:num>
  <w:num w:numId="326" w16cid:durableId="169418699">
    <w:abstractNumId w:val="59"/>
    <w:lvlOverride w:ilvl="0">
      <w:startOverride w:val="1"/>
    </w:lvlOverride>
  </w:num>
  <w:num w:numId="327" w16cid:durableId="1389112243">
    <w:abstractNumId w:val="17"/>
    <w:lvlOverride w:ilvl="0">
      <w:startOverride w:val="1"/>
    </w:lvlOverride>
  </w:num>
  <w:num w:numId="328" w16cid:durableId="848637125">
    <w:abstractNumId w:val="17"/>
    <w:lvlOverride w:ilvl="0">
      <w:startOverride w:val="1"/>
    </w:lvlOverride>
  </w:num>
  <w:num w:numId="329" w16cid:durableId="2118597508">
    <w:abstractNumId w:val="17"/>
  </w:num>
  <w:numIdMacAtCleanup w:val="329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7"/>
  <w:embedSystemFonts/>
  <w:mirrorMargins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9AA"/>
    <w:rsid w:val="000C419E"/>
    <w:rsid w:val="00103C37"/>
    <w:rsid w:val="00114199"/>
    <w:rsid w:val="00114391"/>
    <w:rsid w:val="00116428"/>
    <w:rsid w:val="00247DFE"/>
    <w:rsid w:val="003620B6"/>
    <w:rsid w:val="0041428A"/>
    <w:rsid w:val="0041751A"/>
    <w:rsid w:val="00653091"/>
    <w:rsid w:val="00653809"/>
    <w:rsid w:val="006938AE"/>
    <w:rsid w:val="006A63C3"/>
    <w:rsid w:val="006E3B0D"/>
    <w:rsid w:val="0071195E"/>
    <w:rsid w:val="007136C4"/>
    <w:rsid w:val="0071770B"/>
    <w:rsid w:val="00732198"/>
    <w:rsid w:val="00765C10"/>
    <w:rsid w:val="00801013"/>
    <w:rsid w:val="008469AA"/>
    <w:rsid w:val="00880D61"/>
    <w:rsid w:val="008E04CF"/>
    <w:rsid w:val="008E30CC"/>
    <w:rsid w:val="00984D1F"/>
    <w:rsid w:val="00A06A63"/>
    <w:rsid w:val="00A228F1"/>
    <w:rsid w:val="00AC4172"/>
    <w:rsid w:val="00B26524"/>
    <w:rsid w:val="00B30FF9"/>
    <w:rsid w:val="00B57E12"/>
    <w:rsid w:val="00B95B8A"/>
    <w:rsid w:val="00BE4D3C"/>
    <w:rsid w:val="00BE548D"/>
    <w:rsid w:val="00BF08B5"/>
    <w:rsid w:val="00C0446B"/>
    <w:rsid w:val="00C2271D"/>
    <w:rsid w:val="00CA112B"/>
    <w:rsid w:val="00D97857"/>
    <w:rsid w:val="00DA04C5"/>
    <w:rsid w:val="00DB2C6E"/>
    <w:rsid w:val="00E01B9D"/>
    <w:rsid w:val="00E95954"/>
    <w:rsid w:val="00F03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9F5DBAC"/>
  <w15:docId w15:val="{A84E0B39-1865-4B4D-8880-410F1E013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Georgia" w:eastAsia="Georgia" w:hAnsi="Georgia" w:cs="Georgia"/>
        <w:rFonts w:ascii="Georgia" w:eastAsia="Georgia" w:hAnsi="Georgia" w:cs="Georgia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100" w:line="259" w:lineRule="auto"/>
    </w:pPr>
    <w:rPr>
      <w:rFonts w:ascii="Georgia" w:eastAsia="Aptos" w:hAnsi="Georgia"/>
      <w:sz w:val="23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80"/>
      <w:outlineLvl w:val="0"/>
    </w:pPr>
    <w:rPr>
      <w:rFonts w:ascii="Georgia" w:eastAsia="Georgia" w:hAnsi="Georgia" w:cs="Georgia"/>
      <w:b/>
      <w:bCs/>
      <w:color w:val="146B66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80"/>
      <w:outlineLvl w:val="1"/>
    </w:pPr>
    <w:rPr>
      <w:rFonts w:ascii="Georgia" w:eastAsia="Georgia" w:hAnsi="Georgia" w:cs="Georgia"/>
      <w:b/>
      <w:bCs/>
      <w:color w:val="146B66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80"/>
      <w:outlineLvl w:val="2"/>
    </w:pPr>
    <w:rPr>
      <w:rFonts w:ascii="Georgia" w:eastAsia="Georgia" w:hAnsi="Georgia" w:cs="Georgia"/>
      <w:b/>
      <w:bCs/>
      <w:color w:val="146B66"/>
      <w:sz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="Georgia" w:eastAsia="Georgia" w:hAnsi="Georgia" w:cs="Georgia"/>
      <w:b/>
      <w:bCs/>
      <w:i/>
      <w:iCs/>
      <w:color w:val="146B66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="Georgia" w:eastAsia="Georgia" w:hAnsi="Georgia" w:cs="Georgia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="Georgia" w:eastAsia="Georgia" w:hAnsi="Georgia" w:cs="Georgia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="Georgia" w:eastAsia="Georgia" w:hAnsi="Georgia" w:cs="Georgia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="Georgia" w:eastAsia="Georgia" w:hAnsi="Georgia" w:cs="Georgia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qFormat/>
    <w:rsid w:val="00E618BF"/>
  </w:style>
  <w:style w:type="character" w:customStyle="1" w:styleId="FooterChar">
    <w:name w:val="Footer Char"/>
    <w:basedOn w:val="DefaultParagraphFont"/>
    <w:link w:val="Footer"/>
    <w:uiPriority w:val="99"/>
    <w:qFormat/>
    <w:rsid w:val="00E618BF"/>
  </w:style>
  <w:style w:type="character" w:customStyle="1" w:styleId="Heading1Char">
    <w:name w:val="Heading 1 Char"/>
    <w:basedOn w:val="DefaultParagraphFont"/>
    <w:link w:val="Heading1"/>
    <w:uiPriority w:val="9"/>
    <w:qFormat/>
    <w:rsid w:val="00FC693F"/>
    <w:rPr>
      <w:rFonts w:ascii="Georgia" w:eastAsia="Georgia" w:hAnsi="Georgia" w:cs="Georgia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FC693F"/>
    <w:rPr>
      <w:rFonts w:ascii="Georgia" w:eastAsia="Georgia" w:hAnsi="Georgia" w:cs="Georgia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FC693F"/>
    <w:rPr>
      <w:rFonts w:ascii="Georgia" w:eastAsia="Georgia" w:hAnsi="Georgia" w:cs="Georgia"/>
      <w:b/>
      <w:bCs/>
      <w:color w:val="4F81BD" w:themeColor="accent1"/>
    </w:rPr>
  </w:style>
  <w:style w:type="character" w:customStyle="1" w:styleId="TitleChar">
    <w:name w:val="Title Char"/>
    <w:basedOn w:val="DefaultParagraphFont"/>
    <w:link w:val="Title"/>
    <w:uiPriority w:val="10"/>
    <w:qFormat/>
    <w:rsid w:val="00FC693F"/>
    <w:rPr>
      <w:rFonts w:ascii="Georgia" w:eastAsia="Georgia" w:hAnsi="Georgia" w:cs="Georgia"/>
      <w:color w:val="17365D" w:themeColor="text2" w:themeShade="BF"/>
      <w:spacing w:val="5"/>
      <w:kern w:val="2"/>
      <w:sz w:val="52"/>
      <w:szCs w:val="52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FC693F"/>
    <w:rPr>
      <w:rFonts w:ascii="Georgia" w:eastAsia="Georgia" w:hAnsi="Georgia" w:cs="Georgia"/>
      <w:i/>
      <w:iCs/>
      <w:color w:val="4F81BD" w:themeColor="accent1"/>
      <w:spacing w:val="15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AA1D8D"/>
  </w:style>
  <w:style w:type="character" w:customStyle="1" w:styleId="BodyText2Char">
    <w:name w:val="Body Text 2 Char"/>
    <w:basedOn w:val="DefaultParagraphFont"/>
    <w:link w:val="BodyText2"/>
    <w:uiPriority w:val="99"/>
    <w:qFormat/>
    <w:rsid w:val="00AA1D8D"/>
  </w:style>
  <w:style w:type="character" w:customStyle="1" w:styleId="BodyText3Char">
    <w:name w:val="Body Text 3 Char"/>
    <w:basedOn w:val="DefaultParagraphFont"/>
    <w:link w:val="BodyText3"/>
    <w:uiPriority w:val="99"/>
    <w:qFormat/>
    <w:rsid w:val="00AA1D8D"/>
    <w:rPr>
      <w:sz w:val="16"/>
      <w:szCs w:val="16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29639D"/>
    <w:rPr>
      <w:rFonts w:ascii="Georgia" w:hAnsi="Georgia"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qFormat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FC693F"/>
    <w:rPr>
      <w:rFonts w:ascii="Georgia" w:eastAsia="Georgia" w:hAnsi="Georgia" w:cs="Georgia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FC693F"/>
    <w:rPr>
      <w:rFonts w:ascii="Georgia" w:eastAsia="Georgia" w:hAnsi="Georgia" w:cs="Georgia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FC693F"/>
    <w:rPr>
      <w:rFonts w:ascii="Georgia" w:eastAsia="Georgia" w:hAnsi="Georgia" w:cs="Georgia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FC693F"/>
    <w:rPr>
      <w:rFonts w:ascii="Georgia" w:eastAsia="Georgia" w:hAnsi="Georgia" w:cs="Georgia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character" w:customStyle="1" w:styleId="KeywordTok">
    <w:name w:val="KeywordTok"/>
    <w:qFormat/>
    <w:rPr>
      <w:b/>
      <w:color w:val="007020"/>
    </w:rPr>
  </w:style>
  <w:style w:type="character" w:customStyle="1" w:styleId="DataTypeTok">
    <w:name w:val="DataTypeTok"/>
    <w:qFormat/>
    <w:rPr>
      <w:color w:val="902000"/>
    </w:rPr>
  </w:style>
  <w:style w:type="character" w:customStyle="1" w:styleId="DecValTok">
    <w:name w:val="DecValTok"/>
    <w:qFormat/>
    <w:rPr>
      <w:color w:val="40A070"/>
    </w:rPr>
  </w:style>
  <w:style w:type="character" w:customStyle="1" w:styleId="BaseNTok">
    <w:name w:val="BaseNTok"/>
    <w:qFormat/>
    <w:rPr>
      <w:color w:val="40A070"/>
    </w:rPr>
  </w:style>
  <w:style w:type="character" w:customStyle="1" w:styleId="FloatTok">
    <w:name w:val="FloatTok"/>
    <w:qFormat/>
    <w:rPr>
      <w:color w:val="40A070"/>
    </w:rPr>
  </w:style>
  <w:style w:type="character" w:customStyle="1" w:styleId="ConstantTok">
    <w:name w:val="ConstantTok"/>
    <w:qFormat/>
    <w:rPr>
      <w:color w:val="880000"/>
    </w:rPr>
  </w:style>
  <w:style w:type="character" w:customStyle="1" w:styleId="CharTok">
    <w:name w:val="CharTok"/>
    <w:qFormat/>
    <w:rPr>
      <w:color w:val="4070A0"/>
    </w:rPr>
  </w:style>
  <w:style w:type="character" w:customStyle="1" w:styleId="SpecialCharTok">
    <w:name w:val="SpecialCharTok"/>
    <w:qFormat/>
    <w:rPr>
      <w:color w:val="4070A0"/>
    </w:rPr>
  </w:style>
  <w:style w:type="character" w:customStyle="1" w:styleId="StringTok">
    <w:name w:val="StringTok"/>
    <w:qFormat/>
    <w:rPr>
      <w:color w:val="4070A0"/>
    </w:rPr>
  </w:style>
  <w:style w:type="character" w:customStyle="1" w:styleId="VerbatimStringTok">
    <w:name w:val="VerbatimStringTok"/>
    <w:qFormat/>
    <w:rPr>
      <w:color w:val="4070A0"/>
    </w:rPr>
  </w:style>
  <w:style w:type="character" w:customStyle="1" w:styleId="SpecialStringTok">
    <w:name w:val="SpecialStringTok"/>
    <w:qFormat/>
    <w:rPr>
      <w:color w:val="BB6688"/>
    </w:rPr>
  </w:style>
  <w:style w:type="character" w:customStyle="1" w:styleId="ImportTok">
    <w:name w:val="ImportTok"/>
    <w:qFormat/>
    <w:rPr>
      <w:b/>
      <w:color w:val="008000"/>
    </w:rPr>
  </w:style>
  <w:style w:type="character" w:customStyle="1" w:styleId="CommentTok">
    <w:name w:val="CommentTok"/>
    <w:qFormat/>
    <w:rPr>
      <w:i/>
      <w:color w:val="60A0B0"/>
    </w:rPr>
  </w:style>
  <w:style w:type="character" w:customStyle="1" w:styleId="DocumentationTok">
    <w:name w:val="DocumentationTok"/>
    <w:qFormat/>
    <w:rPr>
      <w:i/>
      <w:color w:val="BA2121"/>
    </w:rPr>
  </w:style>
  <w:style w:type="character" w:customStyle="1" w:styleId="AnnotationTok">
    <w:name w:val="AnnotationTok"/>
    <w:qFormat/>
    <w:rPr>
      <w:b/>
      <w:i/>
      <w:color w:val="60A0B0"/>
    </w:rPr>
  </w:style>
  <w:style w:type="character" w:customStyle="1" w:styleId="CommentVarTok">
    <w:name w:val="CommentVarTok"/>
    <w:qFormat/>
    <w:rPr>
      <w:b/>
      <w:i/>
      <w:color w:val="60A0B0"/>
    </w:rPr>
  </w:style>
  <w:style w:type="character" w:customStyle="1" w:styleId="OtherTok">
    <w:name w:val="OtherTok"/>
    <w:qFormat/>
    <w:rPr>
      <w:color w:val="007020"/>
    </w:rPr>
  </w:style>
  <w:style w:type="character" w:customStyle="1" w:styleId="FunctionTok">
    <w:name w:val="FunctionTok"/>
    <w:qFormat/>
    <w:rPr>
      <w:color w:val="06287E"/>
    </w:rPr>
  </w:style>
  <w:style w:type="character" w:customStyle="1" w:styleId="VariableTok">
    <w:name w:val="VariableTok"/>
    <w:qFormat/>
    <w:rPr>
      <w:color w:val="19177C"/>
    </w:rPr>
  </w:style>
  <w:style w:type="character" w:customStyle="1" w:styleId="ControlFlowTok">
    <w:name w:val="ControlFlowTok"/>
    <w:qFormat/>
    <w:rPr>
      <w:b/>
      <w:color w:val="007020"/>
    </w:rPr>
  </w:style>
  <w:style w:type="character" w:customStyle="1" w:styleId="OperatorTok">
    <w:name w:val="OperatorTok"/>
    <w:qFormat/>
    <w:rPr>
      <w:color w:val="666666"/>
    </w:rPr>
  </w:style>
  <w:style w:type="character" w:customStyle="1" w:styleId="BuiltInTok">
    <w:name w:val="BuiltInTok"/>
    <w:qFormat/>
    <w:rPr>
      <w:color w:val="008000"/>
    </w:rPr>
  </w:style>
  <w:style w:type="character" w:customStyle="1" w:styleId="ExtensionTok">
    <w:name w:val="ExtensionTok"/>
    <w:qFormat/>
  </w:style>
  <w:style w:type="character" w:customStyle="1" w:styleId="PreprocessorTok">
    <w:name w:val="PreprocessorTok"/>
    <w:qFormat/>
    <w:rPr>
      <w:color w:val="BC7A00"/>
    </w:rPr>
  </w:style>
  <w:style w:type="character" w:customStyle="1" w:styleId="AttributeTok">
    <w:name w:val="AttributeTok"/>
    <w:qFormat/>
    <w:rPr>
      <w:color w:val="7D9029"/>
    </w:rPr>
  </w:style>
  <w:style w:type="character" w:customStyle="1" w:styleId="RegionMarkerTok">
    <w:name w:val="RegionMarkerTok"/>
    <w:qFormat/>
  </w:style>
  <w:style w:type="character" w:customStyle="1" w:styleId="InformationTok">
    <w:name w:val="InformationTok"/>
    <w:qFormat/>
    <w:rPr>
      <w:b/>
      <w:i/>
      <w:color w:val="60A0B0"/>
    </w:rPr>
  </w:style>
  <w:style w:type="character" w:customStyle="1" w:styleId="WarningTok">
    <w:name w:val="WarningTok"/>
    <w:qFormat/>
    <w:rPr>
      <w:b/>
      <w:i/>
      <w:color w:val="60A0B0"/>
    </w:rPr>
  </w:style>
  <w:style w:type="character" w:customStyle="1" w:styleId="AlertTok">
    <w:name w:val="AlertTok"/>
    <w:qFormat/>
    <w:rPr>
      <w:b/>
      <w:color w:val="FF0000"/>
    </w:rPr>
  </w:style>
  <w:style w:type="character" w:customStyle="1" w:styleId="ErrorTok">
    <w:name w:val="ErrorTok"/>
    <w:qFormat/>
    <w:rPr>
      <w:b/>
      <w:color w:val="FF0000"/>
    </w:rPr>
  </w:style>
  <w:style w:type="character" w:customStyle="1" w:styleId="NormalTok">
    <w:name w:val="NormalTok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Georgia" w:eastAsia="Noto Sans CJK SC" w:hAnsi="Georgia" w:cs="Georgia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  <w:rPr>
      <w:rFonts w:cs="Georgia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NoSpacing">
    <w:name w:val="No Spacing"/>
    <w:uiPriority w:val="1"/>
    <w:qFormat/>
    <w:rsid w:val="00FC693F"/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146B66"/>
      </w:pBdr>
      <w:spacing w:after="300" w:line="240" w:lineRule="auto"/>
      <w:contextualSpacing/>
    </w:pPr>
    <w:rPr>
      <w:rFonts w:ascii="Georgia" w:eastAsia="Georgia" w:hAnsi="Georgia" w:cs="Georgia"/>
      <w:b/>
      <w:color w:val="146B66"/>
      <w:spacing w:val="5"/>
      <w:kern w:val="2"/>
      <w:sz w:val="56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rPr>
      <w:rFonts w:ascii="Georgia" w:eastAsia="Georgia" w:hAnsi="Georgia" w:cs="Georgia"/>
      <w:i/>
      <w:iCs/>
      <w:color w:val="146B66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unhideWhenUsed/>
    <w:qFormat/>
    <w:rsid w:val="00AA1D8D"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unhideWhenUsed/>
    <w:qFormat/>
    <w:rsid w:val="00AA1D8D"/>
    <w:pPr>
      <w:spacing w:after="120"/>
    </w:pPr>
    <w:rPr>
      <w:sz w:val="16"/>
      <w:szCs w:val="16"/>
    </w:rPr>
  </w:style>
  <w:style w:type="paragraph" w:styleId="List2">
    <w:name w:val="List 2"/>
    <w:basedOn w:val="Normal"/>
    <w:uiPriority w:val="99"/>
    <w:unhideWhenUsed/>
    <w:qFormat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qFormat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Georgia" w:hAnsi="Georgia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IndexHeading">
    <w:name w:val="index heading"/>
    <w:basedOn w:val="Heading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paragraph" w:customStyle="1" w:styleId="EquationBlock">
    <w:name w:val="Equation Block"/>
    <w:basedOn w:val="Normal"/>
    <w:qFormat/>
    <w:pPr>
      <w:jc w:val="center"/>
    </w:pPr>
    <w:rPr>
      <w:rFonts w:ascii="Cambria Math" w:eastAsia="Cambria Math" w:hAnsi="Cambria Math"/>
      <w:sz w:val="24"/>
    </w:rPr>
  </w:style>
  <w:style w:type="paragraph" w:customStyle="1" w:styleId="DiagramBox">
    <w:name w:val="Diagram Box"/>
    <w:basedOn w:val="Normal"/>
    <w:qFormat/>
    <w:pPr>
      <w:spacing w:after="0"/>
      <w:ind w:left="288" w:right="288"/>
    </w:pPr>
    <w:rPr>
      <w:rFonts w:ascii="Georgia" w:eastAsia="Consolas" w:hAnsi="Georgia"/>
      <w:sz w:val="19"/>
    </w:rPr>
  </w:style>
  <w:style w:type="paragraph" w:customStyle="1" w:styleId="AnswerKeyText">
    <w:name w:val="Answer Key Text"/>
    <w:basedOn w:val="Normal"/>
    <w:qFormat/>
    <w:rPr>
      <w:sz w:val="21"/>
    </w:rPr>
  </w:style>
  <w:style w:type="paragraph" w:customStyle="1" w:styleId="HabitCallout">
    <w:name w:val="Habit Callout"/>
    <w:basedOn w:val="Normal"/>
    <w:qFormat/>
    <w:pPr>
      <w:pBdr>
        <w:top w:val="single" w:sz="4" w:space="6" w:color="1D9E75"/>
        <w:left w:val="single" w:sz="18" w:space="6" w:color="1D9E75"/>
        <w:bottom w:val="single" w:sz="4" w:space="6" w:color="1D9E75"/>
        <w:right w:val="single" w:sz="4" w:space="6" w:color="1D9E75"/>
      </w:pBdr>
      <w:shd w:val="clear" w:color="auto" w:fill="E1F5EE"/>
      <w:spacing w:before="120" w:after="120"/>
      <w:ind w:left="144" w:right="144"/>
    </w:pPr>
    <w:rPr>
      <w:b/>
      <w:color w:val="085041"/>
    </w:rPr>
  </w:style>
  <w:style w:type="paragraph" w:customStyle="1" w:styleId="TripwireCallout">
    <w:name w:val="Tripwire Callout"/>
    <w:basedOn w:val="Normal"/>
    <w:qFormat/>
    <w:pPr>
      <w:pBdr>
        <w:top w:val="single" w:sz="4" w:space="6" w:color="BA7517"/>
        <w:left w:val="single" w:sz="18" w:space="6" w:color="BA7517"/>
        <w:bottom w:val="single" w:sz="4" w:space="6" w:color="BA7517"/>
        <w:right w:val="single" w:sz="4" w:space="6" w:color="BA7517"/>
      </w:pBdr>
      <w:shd w:val="clear" w:color="auto" w:fill="FAEEDA"/>
      <w:spacing w:before="120" w:after="120"/>
      <w:ind w:left="144" w:right="144"/>
    </w:pPr>
    <w:rPr>
      <w:color w:val="412402"/>
      <w:sz w:val="22"/>
    </w:rPr>
  </w:style>
  <w:style w:type="paragraph" w:customStyle="1" w:styleId="TeachingNote">
    <w:name w:val="Teaching Note"/>
    <w:basedOn w:val="Normal"/>
    <w:qFormat/>
    <w:pPr>
      <w:pBdr>
        <w:left w:val="single" w:sz="18" w:space="6" w:color="185FA5"/>
      </w:pBdr>
      <w:shd w:val="clear" w:color="auto" w:fill="EAF2FB"/>
      <w:spacing w:before="120" w:after="120"/>
      <w:ind w:left="144" w:right="144"/>
    </w:pPr>
    <w:rPr>
      <w:color w:val="042C53"/>
      <w:sz w:val="21"/>
    </w:rPr>
  </w:style>
  <w:style w:type="paragraph" w:customStyle="1" w:styleId="EquationBlock0">
    <w:name w:val="EquationBlock"/>
    <w:basedOn w:val="BodyText"/>
    <w:qFormat/>
  </w:style>
  <w:style w:type="paragraph" w:customStyle="1" w:styleId="HabitCallout0">
    <w:name w:val="HabitCallout"/>
    <w:basedOn w:val="BodyText"/>
    <w:qFormat/>
  </w:style>
  <w:style w:type="paragraph" w:customStyle="1" w:styleId="SourceCode">
    <w:name w:val="Source Code"/>
    <w:basedOn w:val="Normal"/>
    <w:qFormat/>
  </w:style>
  <w:style w:type="paragraph" w:customStyle="1" w:styleId="Compact">
    <w:name w:val="Compact"/>
    <w:basedOn w:val="Normal"/>
    <w:qFormat/>
    <w:pPr>
      <w:spacing w:before="20" w:after="20"/>
    </w:pPr>
  </w:style>
  <w:style w:type="table" w:styleId="TableGrid">
    <w:name w:val="Table Grid"/>
    <w:basedOn w:val="TableNormal"/>
    <w:uiPriority w:val="59"/>
    <w:rsid w:val="00FC6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">
    <w:name w:val="Table"/>
    <w:basedOn w:val="TableNormal"/>
    <w:pPr>
      <w:spacing w:before="20" w:after="20"/>
    </w:pPr>
    <w:tblPr>
      <w:tblBorders>
        <w:top w:val="single" w:sz="4" w:space="0" w:color="A9BFD9"/>
        <w:left w:val="single" w:sz="4" w:space="0" w:color="A9BFD9"/>
        <w:bottom w:val="single" w:sz="4" w:space="0" w:color="A9BFD9"/>
        <w:right w:val="single" w:sz="4" w:space="0" w:color="A9BFD9"/>
        <w:insideH w:val="single" w:sz="4" w:space="0" w:color="A9BFD9"/>
        <w:insideV w:val="single" w:sz="4" w:space="0" w:color="A9BFD9"/>
      </w:tblBorders>
    </w:tblPr>
  </w:style>
  <w:style w:type="paragraph" w:styleId="NormalWeb">
    <w:name w:val="Normal (Web)"/>
    <w:basedOn w:val="Normal"/>
    <w:uiPriority w:val="99"/>
    <w:unhideWhenUsed/>
    <w:rsid w:val="00F03C39"/>
    <w:pPr>
      <w:suppressAutoHyphens w:val="0"/>
      <w:spacing w:before="100" w:beforeAutospacing="1" w:afterAutospacing="1" w:line="240" w:lineRule="auto"/>
    </w:pPr>
    <w:rPr>
      <w:rFonts w:ascii="Georgia" w:eastAsia="Times New Roman" w:hAnsi="Georgia" w:cs="Georgia"/>
      <w:sz w:val="24"/>
      <w:szCs w:val="24"/>
      <w:lang w:val="en-CA"/>
    </w:rPr>
  </w:style>
  <w:style w:type="character" w:styleId="PlaceholderText">
    <w:name w:val="Placeholder Text"/>
    <w:basedOn w:val="DefaultParagraphFont"/>
    <w:uiPriority w:val="99"/>
    <w:semiHidden/>
    <w:rsid w:val="008E04C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2" Type="http://schemas.openxmlformats.org/officeDocument/2006/relationships/footer" Target="footer2.xml"/><Relationship Id="rId6" Type="http://schemas.openxmlformats.org/officeDocument/2006/relationships/endnotes" Target="endnotes.xml"/><Relationship Id="rId207" Type="http://schemas.openxmlformats.org/officeDocument/2006/relationships/fontTable" Target="fontTable.xml"/><Relationship Id="rId13" Type="http://schemas.openxmlformats.org/officeDocument/2006/relationships/header" Target="header3.xml"/><Relationship Id="rId208" Type="http://schemas.openxmlformats.org/officeDocument/2006/relationships/theme" Target="theme/theme1.xml"/><Relationship Id="rId14" Type="http://schemas.openxmlformats.org/officeDocument/2006/relationships/footer" Target="footer3.xml"/><Relationship Id="rId3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Georgia"/>
        <a:ea typeface=""/>
        <a:cs typeface=""/>
      </a:majorFont>
      <a:minorFont>
        <a:latin typeface="Georg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421</Pages>
  <Words>86267</Words>
  <Characters>491727</Characters>
  <Application>Microsoft Office Word</Application>
  <DocSecurity>0</DocSecurity>
  <Lines>4097</Lines>
  <Paragraphs>1153</Paragraphs>
  <ScaleCrop>false</ScaleCrop>
  <Company/>
  <LinksUpToDate>false</LinksUpToDate>
  <CharactersWithSpaces>576841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15: Scale, Maps, Drawings, and Similar Figures — Exit Ticket</dc:title>
  <dc:subject>Editable companion resource for Proportional Reasoning, Book 3</dc:subject>
  <dc:creator>Carlington Matthie, M.Ed. / Matthie Assessment</dc:creator>
  <dc:description/>
  <cp:lastModifiedBy>Carlington Matthie</cp:lastModifiedBy>
  <cp:revision>4</cp:revision>
  <dcterms:created xsi:type="dcterms:W3CDTF">2026-08-22T20:13:00Z</dcterms:created>
  <dcterms:modified xsi:type="dcterms:W3CDTF">2026-08-22T23:03:00Z</dcterms:modified>
  <dc:language>en-US</dc:language>
</cp:coreProperties>
</file>